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F4EE8" w14:textId="77777777" w:rsidR="00FF7EF5" w:rsidRPr="00FF4088" w:rsidRDefault="00FF7EF5"/>
    <w:p w14:paraId="0FE2E7C3" w14:textId="77777777" w:rsidR="00FF7EF5" w:rsidRPr="00FF4088" w:rsidRDefault="00FF7EF5"/>
    <w:p w14:paraId="0EE1D047" w14:textId="77777777" w:rsidR="00FF7EF5" w:rsidRPr="00FF4088" w:rsidRDefault="00FF7EF5"/>
    <w:p w14:paraId="07FFDC42" w14:textId="5466AD9F" w:rsidR="00FF7EF5" w:rsidRPr="00FF4088" w:rsidRDefault="00C35D21" w:rsidP="00C35D21">
      <w:pPr>
        <w:tabs>
          <w:tab w:val="left" w:pos="3090"/>
        </w:tabs>
      </w:pPr>
      <w:r>
        <w:tab/>
      </w:r>
    </w:p>
    <w:p w14:paraId="7DB186BF" w14:textId="77777777" w:rsidR="00FF7EF5" w:rsidRPr="00FF4088" w:rsidRDefault="00FF7EF5"/>
    <w:p w14:paraId="1E8B4520" w14:textId="77777777" w:rsidR="00FF7EF5" w:rsidRPr="00FF4088" w:rsidRDefault="00FF7EF5"/>
    <w:p w14:paraId="5FE79A4A" w14:textId="77777777" w:rsidR="00FF7EF5" w:rsidRPr="00FF4088" w:rsidRDefault="00FF7EF5"/>
    <w:p w14:paraId="5316F587" w14:textId="77777777" w:rsidR="00FF7EF5" w:rsidRPr="00FF4088" w:rsidRDefault="00FF7EF5"/>
    <w:p w14:paraId="32D6246B" w14:textId="77777777" w:rsidR="00FF7EF5" w:rsidRPr="00FF4088" w:rsidRDefault="00FF7EF5"/>
    <w:p w14:paraId="5C3FF7AF" w14:textId="77777777" w:rsidR="00FF7EF5" w:rsidRPr="00FF4088" w:rsidRDefault="00FF7EF5"/>
    <w:p w14:paraId="1D0DD41C" w14:textId="77777777" w:rsidR="00FF7EF5" w:rsidRPr="00FF4088" w:rsidRDefault="00FF7EF5"/>
    <w:p w14:paraId="368F005A" w14:textId="77777777" w:rsidR="00FF7EF5" w:rsidRPr="00FF4088" w:rsidRDefault="00FF7EF5"/>
    <w:p w14:paraId="270D4FCB" w14:textId="77777777" w:rsidR="00FF7EF5" w:rsidRPr="00FF4088" w:rsidRDefault="00A67CF1">
      <w:r w:rsidRPr="0065707E">
        <w:t>#VERDACHTE_NAAM#</w:t>
      </w:r>
    </w:p>
    <w:p w14:paraId="44BAE315" w14:textId="77777777" w:rsidR="00FF7EF5" w:rsidRPr="00FF4088" w:rsidRDefault="00A67CF1">
      <w:r w:rsidRPr="00884863">
        <w:t>#VERDACHTE_ADRES#</w:t>
      </w:r>
    </w:p>
    <w:p w14:paraId="50A66948" w14:textId="77777777" w:rsidR="00FF7EF5" w:rsidRPr="00FF4088" w:rsidRDefault="00FF7EF5"/>
    <w:p w14:paraId="1B21C208" w14:textId="77777777" w:rsidR="00FF7EF5" w:rsidRPr="00FF4088" w:rsidRDefault="00FF7EF5"/>
    <w:p w14:paraId="791D5C55" w14:textId="77777777" w:rsidR="00FF7EF5" w:rsidRPr="00FF4088" w:rsidRDefault="00FF7EF5"/>
    <w:p w14:paraId="766C2841" w14:textId="77777777" w:rsidR="00FF7EF5" w:rsidRPr="00FF4088" w:rsidRDefault="00FF7EF5"/>
    <w:p w14:paraId="2E513DBA" w14:textId="77777777" w:rsidR="00FF7EF5" w:rsidRPr="00FF4088" w:rsidRDefault="00FF7EF5"/>
    <w:p w14:paraId="7DB9C2A3" w14:textId="77777777" w:rsidR="00FF7EF5" w:rsidRPr="00FF4088" w:rsidRDefault="00FF7EF5"/>
    <w:tbl>
      <w:tblPr>
        <w:tblW w:w="75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6800"/>
      </w:tblGrid>
      <w:tr w:rsidR="00FF7EF5" w:rsidRPr="00FF4088" w14:paraId="15DC996C" w14:textId="77777777">
        <w:trPr>
          <w:trHeight w:val="80"/>
        </w:trPr>
        <w:tc>
          <w:tcPr>
            <w:tcW w:w="720" w:type="dxa"/>
          </w:tcPr>
          <w:p w14:paraId="5A6CDEA6" w14:textId="77777777" w:rsidR="00FF7EF5" w:rsidRPr="00FF4088" w:rsidRDefault="00FF7EF5">
            <w:pPr>
              <w:pStyle w:val="Huisstijl-NAW"/>
            </w:pPr>
            <w:r w:rsidRPr="00FF4088">
              <w:t>Datum</w:t>
            </w:r>
          </w:p>
        </w:tc>
        <w:tc>
          <w:tcPr>
            <w:tcW w:w="6800" w:type="dxa"/>
            <w:tcMar>
              <w:left w:w="28" w:type="dxa"/>
            </w:tcMar>
          </w:tcPr>
          <w:p w14:paraId="1DA674D4" w14:textId="0C99D185" w:rsidR="00FF7EF5" w:rsidRPr="00FF4088" w:rsidRDefault="00FF7EF5">
            <w:r w:rsidRPr="00FF4088">
              <w:fldChar w:fldCharType="begin"/>
            </w:r>
            <w:r w:rsidRPr="00FF4088">
              <w:instrText xml:space="preserve"> DATE  \@ "d MMMM yyyy"  \* MERGEFORMAT </w:instrText>
            </w:r>
            <w:r w:rsidRPr="00FF4088">
              <w:fldChar w:fldCharType="separate"/>
            </w:r>
            <w:r w:rsidR="009E7BAA">
              <w:rPr>
                <w:noProof/>
              </w:rPr>
              <w:t>16 december 2025</w:t>
            </w:r>
            <w:r w:rsidRPr="00FF4088">
              <w:fldChar w:fldCharType="end"/>
            </w:r>
          </w:p>
        </w:tc>
      </w:tr>
      <w:tr w:rsidR="00FF7EF5" w:rsidRPr="00FF4088" w14:paraId="7A5FE1BF" w14:textId="77777777">
        <w:trPr>
          <w:trHeight w:val="240"/>
        </w:trPr>
        <w:tc>
          <w:tcPr>
            <w:tcW w:w="720" w:type="dxa"/>
          </w:tcPr>
          <w:p w14:paraId="4AF684BF" w14:textId="77777777" w:rsidR="00FF7EF5" w:rsidRPr="00FF4088" w:rsidRDefault="00FF7EF5">
            <w:pPr>
              <w:pStyle w:val="Huisstijl-NAW"/>
            </w:pPr>
            <w:r w:rsidRPr="00FF4088">
              <w:t>Betreft</w:t>
            </w:r>
          </w:p>
        </w:tc>
        <w:tc>
          <w:tcPr>
            <w:tcW w:w="6800" w:type="dxa"/>
            <w:tcMar>
              <w:left w:w="28" w:type="dxa"/>
            </w:tcMar>
          </w:tcPr>
          <w:p w14:paraId="6E4F7C49" w14:textId="77777777" w:rsidR="00FF7EF5" w:rsidRPr="00FF4088" w:rsidRDefault="00F3370E">
            <w:pPr>
              <w:pStyle w:val="Huisstijl-NAW"/>
            </w:pPr>
            <w:r w:rsidRPr="00FF4088">
              <w:t xml:space="preserve">Ontvangstbevestiging </w:t>
            </w:r>
            <w:r w:rsidR="00FF7EF5" w:rsidRPr="00FF4088">
              <w:t>IBG/</w:t>
            </w:r>
            <w:r w:rsidR="00A67CF1" w:rsidRPr="00D776DC">
              <w:t>#KVINR#</w:t>
            </w:r>
          </w:p>
        </w:tc>
      </w:tr>
    </w:tbl>
    <w:p w14:paraId="4B644583" w14:textId="77777777" w:rsidR="00FF7EF5" w:rsidRPr="00FF4088" w:rsidRDefault="00FF7EF5">
      <w:pPr>
        <w:rPr>
          <w:szCs w:val="18"/>
        </w:rPr>
      </w:pPr>
    </w:p>
    <w:p w14:paraId="60CB866F" w14:textId="77777777" w:rsidR="00FF7EF5" w:rsidRPr="00FF4088" w:rsidRDefault="00FF7EF5">
      <w:pPr>
        <w:rPr>
          <w:szCs w:val="18"/>
        </w:rPr>
      </w:pPr>
    </w:p>
    <w:p w14:paraId="7AF133FA" w14:textId="77777777" w:rsidR="00F3370E" w:rsidRPr="00FF4088" w:rsidRDefault="002131E2" w:rsidP="00F3370E">
      <w:pPr>
        <w:rPr>
          <w:szCs w:val="18"/>
        </w:rPr>
      </w:pPr>
      <w:r w:rsidRPr="00FF4088">
        <w:rPr>
          <w:szCs w:val="18"/>
        </w:rPr>
        <w:t xml:space="preserve">De </w:t>
      </w:r>
      <w:r w:rsidR="008D0E9A">
        <w:rPr>
          <w:szCs w:val="18"/>
        </w:rPr>
        <w:fldChar w:fldCharType="begin">
          <w:ffData>
            <w:name w:val="Dropdown4"/>
            <w:enabled/>
            <w:calcOnExit w:val="0"/>
            <w:ddList>
              <w:listEntry w:val="eigenaar"/>
              <w:listEntry w:val="eigenaresse"/>
              <w:listEntry w:val="ontvanger"/>
            </w:ddList>
          </w:ffData>
        </w:fldChar>
      </w:r>
      <w:bookmarkStart w:id="0" w:name="Dropdown4"/>
      <w:r w:rsidR="008D0E9A">
        <w:rPr>
          <w:szCs w:val="18"/>
        </w:rPr>
        <w:instrText xml:space="preserve"> FORMDROPDOWN </w:instrText>
      </w:r>
      <w:r w:rsidR="008D0E9A">
        <w:rPr>
          <w:szCs w:val="18"/>
        </w:rPr>
      </w:r>
      <w:r w:rsidR="008D0E9A">
        <w:rPr>
          <w:szCs w:val="18"/>
        </w:rPr>
        <w:fldChar w:fldCharType="separate"/>
      </w:r>
      <w:r w:rsidR="008D0E9A">
        <w:rPr>
          <w:szCs w:val="18"/>
        </w:rPr>
        <w:fldChar w:fldCharType="end"/>
      </w:r>
      <w:bookmarkEnd w:id="0"/>
      <w:r w:rsidR="00F3370E" w:rsidRPr="00FF4088">
        <w:rPr>
          <w:szCs w:val="18"/>
        </w:rPr>
        <w:t xml:space="preserve"> </w:t>
      </w:r>
      <w:r w:rsidR="00AC1BD3" w:rsidRPr="00FF4088">
        <w:rPr>
          <w:szCs w:val="18"/>
        </w:rPr>
        <w:t xml:space="preserve">bevestigt hierbij dat </w:t>
      </w:r>
      <w:r w:rsidR="008D0E9A">
        <w:rPr>
          <w:szCs w:val="18"/>
        </w:rPr>
        <w:fldChar w:fldCharType="begin">
          <w:ffData>
            <w:name w:val="Dropdown7"/>
            <w:enabled/>
            <w:calcOnExit w:val="0"/>
            <w:ddList>
              <w:listEntry w:val="hij/zij"/>
              <w:listEntry w:val="hij"/>
              <w:listEntry w:val="zij"/>
            </w:ddList>
          </w:ffData>
        </w:fldChar>
      </w:r>
      <w:bookmarkStart w:id="1" w:name="Dropdown7"/>
      <w:r w:rsidR="008D0E9A">
        <w:rPr>
          <w:szCs w:val="18"/>
        </w:rPr>
        <w:instrText xml:space="preserve"> FORMDROPDOWN </w:instrText>
      </w:r>
      <w:r w:rsidR="008D0E9A">
        <w:rPr>
          <w:szCs w:val="18"/>
        </w:rPr>
      </w:r>
      <w:r w:rsidR="008D0E9A">
        <w:rPr>
          <w:szCs w:val="18"/>
        </w:rPr>
        <w:fldChar w:fldCharType="separate"/>
      </w:r>
      <w:r w:rsidR="008D0E9A">
        <w:rPr>
          <w:szCs w:val="18"/>
        </w:rPr>
        <w:fldChar w:fldCharType="end"/>
      </w:r>
      <w:bookmarkEnd w:id="1"/>
      <w:r w:rsidR="00F3370E" w:rsidRPr="00FF4088">
        <w:rPr>
          <w:szCs w:val="18"/>
        </w:rPr>
        <w:t xml:space="preserve"> </w:t>
      </w:r>
      <w:bookmarkStart w:id="2" w:name="Dropdown2"/>
      <w:r w:rsidR="00AB183C" w:rsidRPr="00FF4088">
        <w:rPr>
          <w:szCs w:val="18"/>
        </w:rPr>
        <w:fldChar w:fldCharType="begin">
          <w:ffData>
            <w:name w:val="Dropdown2"/>
            <w:enabled/>
            <w:calcOnExit w:val="0"/>
            <w:ddList>
              <w:listEntry w:val="het"/>
              <w:listEntry w:val="de"/>
            </w:ddList>
          </w:ffData>
        </w:fldChar>
      </w:r>
      <w:r w:rsidR="00AB183C" w:rsidRPr="00FF4088">
        <w:rPr>
          <w:szCs w:val="18"/>
        </w:rPr>
        <w:instrText xml:space="preserve"> FORMDROPDOWN </w:instrText>
      </w:r>
      <w:r w:rsidR="00AB183C" w:rsidRPr="00FF4088">
        <w:rPr>
          <w:szCs w:val="18"/>
        </w:rPr>
      </w:r>
      <w:r w:rsidR="00AB183C" w:rsidRPr="00FF4088">
        <w:rPr>
          <w:szCs w:val="18"/>
        </w:rPr>
        <w:fldChar w:fldCharType="separate"/>
      </w:r>
      <w:r w:rsidR="00AB183C" w:rsidRPr="00FF4088">
        <w:rPr>
          <w:szCs w:val="18"/>
        </w:rPr>
        <w:fldChar w:fldCharType="end"/>
      </w:r>
      <w:bookmarkEnd w:id="2"/>
      <w:r w:rsidR="00F3370E" w:rsidRPr="00FF4088">
        <w:rPr>
          <w:szCs w:val="18"/>
        </w:rPr>
        <w:t xml:space="preserve"> volgende</w:t>
      </w:r>
      <w:bookmarkStart w:id="3" w:name="Dropdown3"/>
      <w:r w:rsidR="00F3370E" w:rsidRPr="00FF4088">
        <w:rPr>
          <w:szCs w:val="18"/>
        </w:rPr>
        <w:t xml:space="preserve"> </w:t>
      </w:r>
      <w:bookmarkEnd w:id="3"/>
      <w:r w:rsidR="00AB183C" w:rsidRPr="00FF4088">
        <w:rPr>
          <w:szCs w:val="18"/>
        </w:rPr>
        <w:fldChar w:fldCharType="begin">
          <w:ffData>
            <w:name w:val=""/>
            <w:enabled/>
            <w:calcOnExit w:val="0"/>
            <w:ddList>
              <w:listEntry w:val="dier"/>
              <w:listEntry w:val="dieren"/>
              <w:listEntry w:val="plant"/>
              <w:listEntry w:val="planten"/>
              <w:listEntry w:val="goed"/>
              <w:listEntry w:val="goederen"/>
            </w:ddList>
          </w:ffData>
        </w:fldChar>
      </w:r>
      <w:r w:rsidR="00AB183C" w:rsidRPr="00FF4088">
        <w:rPr>
          <w:szCs w:val="18"/>
        </w:rPr>
        <w:instrText xml:space="preserve"> FORMDROPDOWN </w:instrText>
      </w:r>
      <w:r w:rsidR="00AB183C" w:rsidRPr="00FF4088">
        <w:rPr>
          <w:szCs w:val="18"/>
        </w:rPr>
      </w:r>
      <w:r w:rsidR="00AB183C" w:rsidRPr="00FF4088">
        <w:rPr>
          <w:szCs w:val="18"/>
        </w:rPr>
        <w:fldChar w:fldCharType="separate"/>
      </w:r>
      <w:r w:rsidR="00AB183C" w:rsidRPr="00FF4088">
        <w:rPr>
          <w:szCs w:val="18"/>
        </w:rPr>
        <w:fldChar w:fldCharType="end"/>
      </w:r>
      <w:r w:rsidR="005D51B4" w:rsidRPr="00FF4088">
        <w:rPr>
          <w:szCs w:val="18"/>
        </w:rPr>
        <w:t xml:space="preserve"> van de Rijksdienst voor Ondernemend Nederland </w:t>
      </w:r>
      <w:r w:rsidR="00F3370E" w:rsidRPr="00FF4088">
        <w:rPr>
          <w:szCs w:val="18"/>
        </w:rPr>
        <w:t>ontvangt:</w:t>
      </w:r>
    </w:p>
    <w:p w14:paraId="1263EDFE" w14:textId="77777777" w:rsidR="00F3370E" w:rsidRPr="00FF4088" w:rsidRDefault="00F3370E" w:rsidP="00F3370E">
      <w:pPr>
        <w:rPr>
          <w:szCs w:val="18"/>
        </w:rPr>
      </w:pPr>
    </w:p>
    <w:p w14:paraId="1EADD99B" w14:textId="77777777" w:rsidR="00F3370E" w:rsidRPr="00FF4088" w:rsidRDefault="00F3370E" w:rsidP="00F3370E">
      <w:pPr>
        <w:rPr>
          <w:szCs w:val="18"/>
        </w:rPr>
      </w:pPr>
      <w:r w:rsidRPr="00FF4088">
        <w:rPr>
          <w:szCs w:val="18"/>
        </w:rPr>
        <w:t>Omschrijving</w:t>
      </w:r>
      <w:r w:rsidR="00AB183C" w:rsidRPr="00FF4088">
        <w:rPr>
          <w:szCs w:val="18"/>
        </w:rPr>
        <w:t xml:space="preserve"> </w:t>
      </w:r>
      <w:bookmarkStart w:id="4" w:name="Dropdown8"/>
      <w:r w:rsidR="00AB183C" w:rsidRPr="00FF4088">
        <w:rPr>
          <w:szCs w:val="18"/>
        </w:rPr>
        <w:fldChar w:fldCharType="begin">
          <w:ffData>
            <w:name w:val="Dropdown8"/>
            <w:enabled/>
            <w:calcOnExit w:val="0"/>
            <w:ddList>
              <w:listEntry w:val="dier"/>
              <w:listEntry w:val="dieren"/>
              <w:listEntry w:val="plant"/>
              <w:listEntry w:val="planten"/>
              <w:listEntry w:val="goed"/>
              <w:listEntry w:val="goederen"/>
            </w:ddList>
          </w:ffData>
        </w:fldChar>
      </w:r>
      <w:r w:rsidR="00AB183C" w:rsidRPr="00FF4088">
        <w:rPr>
          <w:szCs w:val="18"/>
        </w:rPr>
        <w:instrText xml:space="preserve"> FORMDROPDOWN </w:instrText>
      </w:r>
      <w:r w:rsidR="00AB183C" w:rsidRPr="00FF4088">
        <w:rPr>
          <w:szCs w:val="18"/>
        </w:rPr>
      </w:r>
      <w:r w:rsidR="00AB183C" w:rsidRPr="00FF4088">
        <w:rPr>
          <w:szCs w:val="18"/>
        </w:rPr>
        <w:fldChar w:fldCharType="separate"/>
      </w:r>
      <w:r w:rsidR="00AB183C" w:rsidRPr="00FF4088">
        <w:rPr>
          <w:szCs w:val="18"/>
        </w:rPr>
        <w:fldChar w:fldCharType="end"/>
      </w:r>
      <w:bookmarkEnd w:id="4"/>
      <w:r w:rsidRPr="00FF4088">
        <w:rPr>
          <w:szCs w:val="18"/>
        </w:rPr>
        <w:t xml:space="preserve">: </w:t>
      </w:r>
      <w:r w:rsidR="00C474F5">
        <w:rPr>
          <w:szCs w:val="18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5" w:name="Text22"/>
      <w:r w:rsidR="00C474F5">
        <w:rPr>
          <w:szCs w:val="18"/>
        </w:rPr>
        <w:instrText xml:space="preserve"> FORMTEXT </w:instrText>
      </w:r>
      <w:r w:rsidR="00C474F5">
        <w:rPr>
          <w:szCs w:val="18"/>
        </w:rPr>
      </w:r>
      <w:r w:rsidR="00C474F5">
        <w:rPr>
          <w:szCs w:val="18"/>
        </w:rPr>
        <w:fldChar w:fldCharType="separate"/>
      </w:r>
      <w:r w:rsidR="00C474F5">
        <w:rPr>
          <w:noProof/>
          <w:szCs w:val="18"/>
        </w:rPr>
        <w:t> </w:t>
      </w:r>
      <w:r w:rsidR="00C474F5">
        <w:rPr>
          <w:noProof/>
          <w:szCs w:val="18"/>
        </w:rPr>
        <w:t> </w:t>
      </w:r>
      <w:r w:rsidR="00C474F5">
        <w:rPr>
          <w:noProof/>
          <w:szCs w:val="18"/>
        </w:rPr>
        <w:t> </w:t>
      </w:r>
      <w:r w:rsidR="00C474F5">
        <w:rPr>
          <w:noProof/>
          <w:szCs w:val="18"/>
        </w:rPr>
        <w:t> </w:t>
      </w:r>
      <w:r w:rsidR="00C474F5">
        <w:rPr>
          <w:noProof/>
          <w:szCs w:val="18"/>
        </w:rPr>
        <w:t> </w:t>
      </w:r>
      <w:r w:rsidR="00C474F5">
        <w:rPr>
          <w:szCs w:val="18"/>
        </w:rPr>
        <w:fldChar w:fldCharType="end"/>
      </w:r>
      <w:bookmarkEnd w:id="5"/>
    </w:p>
    <w:p w14:paraId="0E81C8DB" w14:textId="77777777" w:rsidR="00F3370E" w:rsidRPr="00FF4088" w:rsidRDefault="00F3370E" w:rsidP="00F3370E">
      <w:pPr>
        <w:rPr>
          <w:szCs w:val="18"/>
        </w:rPr>
      </w:pPr>
      <w:r w:rsidRPr="00FF4088">
        <w:rPr>
          <w:szCs w:val="18"/>
        </w:rPr>
        <w:t>Dossiernummer:</w:t>
      </w:r>
      <w:r w:rsidRPr="00FF4088">
        <w:rPr>
          <w:szCs w:val="18"/>
        </w:rPr>
        <w:tab/>
      </w:r>
      <w:r w:rsidR="00A67CF1" w:rsidRPr="00D776DC">
        <w:t>#KVINR#</w:t>
      </w:r>
    </w:p>
    <w:p w14:paraId="2BC362D6" w14:textId="77777777" w:rsidR="00A84DF3" w:rsidRDefault="00A84DF3" w:rsidP="00F3370E">
      <w:pPr>
        <w:rPr>
          <w:szCs w:val="18"/>
        </w:rPr>
      </w:pPr>
    </w:p>
    <w:p w14:paraId="7F83E247" w14:textId="77777777" w:rsidR="00C35D21" w:rsidRPr="00FF4088" w:rsidRDefault="00C35D21" w:rsidP="00F3370E">
      <w:pPr>
        <w:rPr>
          <w:szCs w:val="18"/>
        </w:rPr>
      </w:pPr>
    </w:p>
    <w:p w14:paraId="01B371F4" w14:textId="77777777" w:rsidR="00F3370E" w:rsidRPr="00FF4088" w:rsidRDefault="00F3370E" w:rsidP="00F3370E">
      <w:pPr>
        <w:rPr>
          <w:szCs w:val="18"/>
        </w:rPr>
      </w:pPr>
      <w:r w:rsidRPr="00FF4088">
        <w:rPr>
          <w:szCs w:val="18"/>
        </w:rPr>
        <w:t xml:space="preserve">Eventuele bij ontvangst geconstateerde afwijkingen aan </w:t>
      </w:r>
      <w:bookmarkStart w:id="6" w:name="Dropdown1"/>
      <w:r w:rsidR="00AB183C" w:rsidRPr="00FF4088">
        <w:rPr>
          <w:szCs w:val="18"/>
        </w:rPr>
        <w:fldChar w:fldCharType="begin">
          <w:ffData>
            <w:name w:val="Dropdown1"/>
            <w:enabled/>
            <w:calcOnExit w:val="0"/>
            <w:ddList>
              <w:listEntry w:val="het dier"/>
              <w:listEntry w:val="de dieren"/>
              <w:listEntry w:val="de plant"/>
              <w:listEntry w:val="de planten"/>
              <w:listEntry w:val="het goed"/>
              <w:listEntry w:val="de goederen"/>
            </w:ddList>
          </w:ffData>
        </w:fldChar>
      </w:r>
      <w:r w:rsidR="00AB183C" w:rsidRPr="00FF4088">
        <w:rPr>
          <w:szCs w:val="18"/>
        </w:rPr>
        <w:instrText xml:space="preserve"> FORMDROPDOWN </w:instrText>
      </w:r>
      <w:r w:rsidR="00AB183C" w:rsidRPr="00FF4088">
        <w:rPr>
          <w:szCs w:val="18"/>
        </w:rPr>
      </w:r>
      <w:r w:rsidR="00AB183C" w:rsidRPr="00FF4088">
        <w:rPr>
          <w:szCs w:val="18"/>
        </w:rPr>
        <w:fldChar w:fldCharType="separate"/>
      </w:r>
      <w:r w:rsidR="00AB183C" w:rsidRPr="00FF4088">
        <w:rPr>
          <w:szCs w:val="18"/>
        </w:rPr>
        <w:fldChar w:fldCharType="end"/>
      </w:r>
      <w:bookmarkEnd w:id="6"/>
      <w:r w:rsidRPr="00FF4088">
        <w:rPr>
          <w:szCs w:val="18"/>
        </w:rPr>
        <w:t xml:space="preserve"> of eventuele aanvullende opmerkingen hieronder vermelden:</w:t>
      </w:r>
    </w:p>
    <w:p w14:paraId="5C2758AF" w14:textId="77777777" w:rsidR="00F3370E" w:rsidRPr="00FF4088" w:rsidRDefault="00F3370E" w:rsidP="00F3370E">
      <w:pPr>
        <w:rPr>
          <w:szCs w:val="18"/>
        </w:rPr>
      </w:pPr>
    </w:p>
    <w:p w14:paraId="6C821082" w14:textId="77777777" w:rsidR="00A84DF3" w:rsidRPr="00FF4088" w:rsidRDefault="00A84DF3" w:rsidP="00F3370E">
      <w:pPr>
        <w:rPr>
          <w:szCs w:val="18"/>
        </w:rPr>
      </w:pPr>
    </w:p>
    <w:p w14:paraId="54C04163" w14:textId="77777777" w:rsidR="00A84DF3" w:rsidRPr="00FF4088" w:rsidRDefault="00A84DF3" w:rsidP="00F3370E">
      <w:pPr>
        <w:rPr>
          <w:szCs w:val="18"/>
        </w:rPr>
      </w:pPr>
    </w:p>
    <w:p w14:paraId="6E995E09" w14:textId="77777777" w:rsidR="00A84DF3" w:rsidRPr="00FF4088" w:rsidRDefault="00A84DF3" w:rsidP="00F3370E">
      <w:pPr>
        <w:rPr>
          <w:szCs w:val="18"/>
        </w:rPr>
      </w:pPr>
    </w:p>
    <w:p w14:paraId="40DB1378" w14:textId="77777777" w:rsidR="00F3370E" w:rsidRPr="00FF4088" w:rsidRDefault="00F3370E" w:rsidP="00F3370E">
      <w:pPr>
        <w:rPr>
          <w:szCs w:val="18"/>
        </w:rPr>
      </w:pPr>
      <w:r w:rsidRPr="00FF4088">
        <w:rPr>
          <w:szCs w:val="18"/>
        </w:rPr>
        <w:t>--------------------------------------------------------------------------------------------</w:t>
      </w:r>
    </w:p>
    <w:p w14:paraId="2F86BA43" w14:textId="77777777" w:rsidR="008D0E9A" w:rsidRPr="00FF4088" w:rsidRDefault="002131E2" w:rsidP="008D0E9A">
      <w:r w:rsidRPr="00FF4088">
        <w:rPr>
          <w:szCs w:val="18"/>
        </w:rPr>
        <w:t xml:space="preserve">Naam </w:t>
      </w:r>
      <w:r w:rsidR="008D0E9A">
        <w:rPr>
          <w:szCs w:val="18"/>
        </w:rPr>
        <w:fldChar w:fldCharType="begin">
          <w:ffData>
            <w:name w:val="Dropdown5"/>
            <w:enabled/>
            <w:calcOnExit w:val="0"/>
            <w:ddList>
              <w:listEntry w:val="eigenaar"/>
              <w:listEntry w:val="eigenaresse"/>
              <w:listEntry w:val="ontvanger"/>
            </w:ddList>
          </w:ffData>
        </w:fldChar>
      </w:r>
      <w:bookmarkStart w:id="7" w:name="Dropdown5"/>
      <w:r w:rsidR="008D0E9A">
        <w:rPr>
          <w:szCs w:val="18"/>
        </w:rPr>
        <w:instrText xml:space="preserve"> FORMDROPDOWN </w:instrText>
      </w:r>
      <w:r w:rsidR="008D0E9A">
        <w:rPr>
          <w:szCs w:val="18"/>
        </w:rPr>
      </w:r>
      <w:r w:rsidR="008D0E9A">
        <w:rPr>
          <w:szCs w:val="18"/>
        </w:rPr>
        <w:fldChar w:fldCharType="separate"/>
      </w:r>
      <w:r w:rsidR="008D0E9A">
        <w:rPr>
          <w:szCs w:val="18"/>
        </w:rPr>
        <w:fldChar w:fldCharType="end"/>
      </w:r>
      <w:bookmarkEnd w:id="7"/>
      <w:r w:rsidR="00F3370E" w:rsidRPr="00FF4088">
        <w:rPr>
          <w:szCs w:val="18"/>
        </w:rPr>
        <w:t>:</w:t>
      </w:r>
      <w:r w:rsidR="0009322C" w:rsidRPr="00FF4088">
        <w:rPr>
          <w:szCs w:val="18"/>
        </w:rPr>
        <w:t xml:space="preserve"> </w:t>
      </w:r>
      <w:r w:rsidR="0009322C" w:rsidRPr="00FF4088">
        <w:rPr>
          <w:szCs w:val="18"/>
        </w:rPr>
        <w:tab/>
      </w:r>
      <w:r w:rsidR="008D0E9A">
        <w:rPr>
          <w:szCs w:val="18"/>
        </w:rPr>
        <w:tab/>
      </w:r>
      <w:r w:rsidR="008D0E9A" w:rsidRPr="0065707E">
        <w:t>#VERDACHTE_NAAM#</w:t>
      </w:r>
    </w:p>
    <w:p w14:paraId="5EA463BF" w14:textId="77777777" w:rsidR="00F3370E" w:rsidRPr="00FF4088" w:rsidRDefault="00F3370E" w:rsidP="00F3370E">
      <w:pPr>
        <w:rPr>
          <w:szCs w:val="18"/>
        </w:rPr>
      </w:pPr>
    </w:p>
    <w:p w14:paraId="63937432" w14:textId="77777777" w:rsidR="00F3370E" w:rsidRPr="00FF4088" w:rsidRDefault="00F3370E" w:rsidP="00F3370E">
      <w:pPr>
        <w:rPr>
          <w:szCs w:val="18"/>
        </w:rPr>
      </w:pPr>
      <w:r w:rsidRPr="00FF4088">
        <w:rPr>
          <w:szCs w:val="18"/>
        </w:rPr>
        <w:t>Plaats:</w:t>
      </w:r>
      <w:r w:rsidR="0009322C" w:rsidRPr="00FF4088">
        <w:rPr>
          <w:szCs w:val="18"/>
        </w:rPr>
        <w:tab/>
      </w:r>
      <w:r w:rsidR="0009322C" w:rsidRPr="00FF4088">
        <w:rPr>
          <w:szCs w:val="18"/>
        </w:rPr>
        <w:tab/>
      </w:r>
      <w:r w:rsidR="0009322C" w:rsidRPr="00FF4088">
        <w:rPr>
          <w:szCs w:val="18"/>
        </w:rPr>
        <w:tab/>
      </w:r>
      <w:r w:rsidR="0009322C" w:rsidRPr="00FF4088">
        <w:rPr>
          <w:szCs w:val="18"/>
        </w:rPr>
        <w:tab/>
      </w:r>
      <w:r w:rsidR="0009322C" w:rsidRPr="00FF4088">
        <w:rPr>
          <w:szCs w:val="18"/>
        </w:rPr>
        <w:tab/>
      </w:r>
      <w:r w:rsidR="0009322C" w:rsidRPr="00FF4088">
        <w:rPr>
          <w:szCs w:val="18"/>
        </w:rPr>
        <w:tab/>
      </w:r>
      <w:r w:rsidR="0009322C" w:rsidRPr="00FF4088">
        <w:rPr>
          <w:szCs w:val="18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8" w:name="Text15"/>
      <w:r w:rsidR="0009322C" w:rsidRPr="00FF4088">
        <w:rPr>
          <w:szCs w:val="18"/>
        </w:rPr>
        <w:instrText xml:space="preserve"> FORMTEXT </w:instrText>
      </w:r>
      <w:r w:rsidR="0009322C" w:rsidRPr="00FF4088">
        <w:rPr>
          <w:szCs w:val="18"/>
        </w:rPr>
      </w:r>
      <w:r w:rsidR="0009322C" w:rsidRPr="00FF4088">
        <w:rPr>
          <w:szCs w:val="18"/>
        </w:rPr>
        <w:fldChar w:fldCharType="separate"/>
      </w:r>
      <w:r w:rsidR="0009322C" w:rsidRPr="00FF4088">
        <w:rPr>
          <w:noProof/>
          <w:szCs w:val="18"/>
        </w:rPr>
        <w:t> </w:t>
      </w:r>
      <w:r w:rsidR="0009322C" w:rsidRPr="00FF4088">
        <w:rPr>
          <w:noProof/>
          <w:szCs w:val="18"/>
        </w:rPr>
        <w:t> </w:t>
      </w:r>
      <w:r w:rsidR="0009322C" w:rsidRPr="00FF4088">
        <w:rPr>
          <w:noProof/>
          <w:szCs w:val="18"/>
        </w:rPr>
        <w:t> </w:t>
      </w:r>
      <w:r w:rsidR="0009322C" w:rsidRPr="00FF4088">
        <w:rPr>
          <w:noProof/>
          <w:szCs w:val="18"/>
        </w:rPr>
        <w:t> </w:t>
      </w:r>
      <w:r w:rsidR="0009322C" w:rsidRPr="00FF4088">
        <w:rPr>
          <w:noProof/>
          <w:szCs w:val="18"/>
        </w:rPr>
        <w:t> </w:t>
      </w:r>
      <w:r w:rsidR="0009322C" w:rsidRPr="00FF4088">
        <w:rPr>
          <w:szCs w:val="18"/>
        </w:rPr>
        <w:fldChar w:fldCharType="end"/>
      </w:r>
      <w:bookmarkEnd w:id="8"/>
    </w:p>
    <w:p w14:paraId="2ADD8BE4" w14:textId="77777777" w:rsidR="00F3370E" w:rsidRPr="00FF4088" w:rsidRDefault="00F3370E" w:rsidP="00F3370E">
      <w:pPr>
        <w:rPr>
          <w:szCs w:val="18"/>
        </w:rPr>
      </w:pPr>
    </w:p>
    <w:p w14:paraId="104C689F" w14:textId="77777777" w:rsidR="00F3370E" w:rsidRPr="00FF4088" w:rsidRDefault="00F3370E" w:rsidP="00F3370E">
      <w:pPr>
        <w:rPr>
          <w:szCs w:val="18"/>
        </w:rPr>
      </w:pPr>
      <w:r w:rsidRPr="00FF4088">
        <w:rPr>
          <w:szCs w:val="18"/>
        </w:rPr>
        <w:t>Datum:</w:t>
      </w:r>
      <w:r w:rsidR="0009322C" w:rsidRPr="00FF4088">
        <w:rPr>
          <w:szCs w:val="18"/>
        </w:rPr>
        <w:tab/>
      </w:r>
      <w:r w:rsidR="0009322C" w:rsidRPr="00FF4088">
        <w:rPr>
          <w:szCs w:val="18"/>
        </w:rPr>
        <w:tab/>
      </w:r>
      <w:r w:rsidR="0009322C" w:rsidRPr="00FF4088">
        <w:rPr>
          <w:szCs w:val="18"/>
        </w:rPr>
        <w:tab/>
      </w:r>
      <w:r w:rsidR="0009322C" w:rsidRPr="00FF4088">
        <w:rPr>
          <w:szCs w:val="18"/>
        </w:rPr>
        <w:tab/>
      </w:r>
      <w:r w:rsidR="0009322C" w:rsidRPr="00FF4088">
        <w:rPr>
          <w:szCs w:val="18"/>
        </w:rPr>
        <w:tab/>
      </w:r>
      <w:r w:rsidR="0009322C" w:rsidRPr="00FF4088">
        <w:rPr>
          <w:szCs w:val="18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9" w:name="Text16"/>
      <w:r w:rsidR="0009322C" w:rsidRPr="00FF4088">
        <w:rPr>
          <w:szCs w:val="18"/>
        </w:rPr>
        <w:instrText xml:space="preserve"> FORMTEXT </w:instrText>
      </w:r>
      <w:r w:rsidR="0009322C" w:rsidRPr="00FF4088">
        <w:rPr>
          <w:szCs w:val="18"/>
        </w:rPr>
      </w:r>
      <w:r w:rsidR="0009322C" w:rsidRPr="00FF4088">
        <w:rPr>
          <w:szCs w:val="18"/>
        </w:rPr>
        <w:fldChar w:fldCharType="separate"/>
      </w:r>
      <w:r w:rsidR="0009322C" w:rsidRPr="00FF4088">
        <w:rPr>
          <w:noProof/>
          <w:szCs w:val="18"/>
        </w:rPr>
        <w:t> </w:t>
      </w:r>
      <w:r w:rsidR="0009322C" w:rsidRPr="00FF4088">
        <w:rPr>
          <w:noProof/>
          <w:szCs w:val="18"/>
        </w:rPr>
        <w:t> </w:t>
      </w:r>
      <w:r w:rsidR="0009322C" w:rsidRPr="00FF4088">
        <w:rPr>
          <w:noProof/>
          <w:szCs w:val="18"/>
        </w:rPr>
        <w:t> </w:t>
      </w:r>
      <w:r w:rsidR="0009322C" w:rsidRPr="00FF4088">
        <w:rPr>
          <w:noProof/>
          <w:szCs w:val="18"/>
        </w:rPr>
        <w:t> </w:t>
      </w:r>
      <w:r w:rsidR="0009322C" w:rsidRPr="00FF4088">
        <w:rPr>
          <w:noProof/>
          <w:szCs w:val="18"/>
        </w:rPr>
        <w:t> </w:t>
      </w:r>
      <w:r w:rsidR="0009322C" w:rsidRPr="00FF4088">
        <w:rPr>
          <w:szCs w:val="18"/>
        </w:rPr>
        <w:fldChar w:fldCharType="end"/>
      </w:r>
      <w:bookmarkEnd w:id="9"/>
    </w:p>
    <w:p w14:paraId="5E56577A" w14:textId="77777777" w:rsidR="00F3370E" w:rsidRPr="00FF4088" w:rsidRDefault="00F3370E" w:rsidP="00F3370E">
      <w:pPr>
        <w:rPr>
          <w:szCs w:val="18"/>
        </w:rPr>
      </w:pPr>
    </w:p>
    <w:p w14:paraId="3166DA9B" w14:textId="77777777" w:rsidR="00F3370E" w:rsidRPr="00FF4088" w:rsidRDefault="002131E2" w:rsidP="00F3370E">
      <w:pPr>
        <w:rPr>
          <w:szCs w:val="18"/>
        </w:rPr>
      </w:pPr>
      <w:r w:rsidRPr="00FF4088">
        <w:rPr>
          <w:szCs w:val="18"/>
        </w:rPr>
        <w:t xml:space="preserve">Handtekening </w:t>
      </w:r>
      <w:r w:rsidR="008D0E9A">
        <w:rPr>
          <w:szCs w:val="18"/>
        </w:rPr>
        <w:fldChar w:fldCharType="begin">
          <w:ffData>
            <w:name w:val="Dropdown6"/>
            <w:enabled/>
            <w:calcOnExit w:val="0"/>
            <w:ddList>
              <w:listEntry w:val="eigenaar"/>
              <w:listEntry w:val="eigenaresse"/>
              <w:listEntry w:val="ontvanger"/>
            </w:ddList>
          </w:ffData>
        </w:fldChar>
      </w:r>
      <w:bookmarkStart w:id="10" w:name="Dropdown6"/>
      <w:r w:rsidR="008D0E9A">
        <w:rPr>
          <w:szCs w:val="18"/>
        </w:rPr>
        <w:instrText xml:space="preserve"> FORMDROPDOWN </w:instrText>
      </w:r>
      <w:r w:rsidR="008D0E9A">
        <w:rPr>
          <w:szCs w:val="18"/>
        </w:rPr>
      </w:r>
      <w:r w:rsidR="008D0E9A">
        <w:rPr>
          <w:szCs w:val="18"/>
        </w:rPr>
        <w:fldChar w:fldCharType="separate"/>
      </w:r>
      <w:r w:rsidR="008D0E9A">
        <w:rPr>
          <w:szCs w:val="18"/>
        </w:rPr>
        <w:fldChar w:fldCharType="end"/>
      </w:r>
      <w:bookmarkEnd w:id="10"/>
      <w:r w:rsidR="00F3370E" w:rsidRPr="00FF4088">
        <w:rPr>
          <w:szCs w:val="18"/>
        </w:rPr>
        <w:t>:</w:t>
      </w:r>
    </w:p>
    <w:p w14:paraId="51DD4CBE" w14:textId="77777777" w:rsidR="00F3370E" w:rsidRPr="00FF4088" w:rsidRDefault="00F3370E" w:rsidP="00F3370E">
      <w:pPr>
        <w:pBdr>
          <w:bottom w:val="single" w:sz="6" w:space="0" w:color="auto"/>
        </w:pBdr>
        <w:rPr>
          <w:szCs w:val="18"/>
        </w:rPr>
      </w:pPr>
    </w:p>
    <w:p w14:paraId="44086306" w14:textId="77777777" w:rsidR="00C35D21" w:rsidRDefault="00C35D21" w:rsidP="00F3370E">
      <w:pPr>
        <w:rPr>
          <w:szCs w:val="18"/>
        </w:rPr>
      </w:pPr>
    </w:p>
    <w:p w14:paraId="2D38691E" w14:textId="77777777" w:rsidR="00C35D21" w:rsidRDefault="00C35D21" w:rsidP="00F3370E">
      <w:pPr>
        <w:rPr>
          <w:szCs w:val="18"/>
        </w:rPr>
      </w:pPr>
    </w:p>
    <w:p w14:paraId="75E91516" w14:textId="018CCCFC" w:rsidR="00F3370E" w:rsidRDefault="00F3370E" w:rsidP="00F3370E">
      <w:pPr>
        <w:rPr>
          <w:szCs w:val="18"/>
        </w:rPr>
      </w:pPr>
      <w:r w:rsidRPr="00FF4088">
        <w:rPr>
          <w:szCs w:val="18"/>
        </w:rPr>
        <w:t>Met vriendelijke groet,</w:t>
      </w:r>
    </w:p>
    <w:p w14:paraId="09DADC30" w14:textId="77777777" w:rsidR="00E014F4" w:rsidRPr="00FF4088" w:rsidRDefault="00E014F4" w:rsidP="00F3370E">
      <w:pPr>
        <w:rPr>
          <w:szCs w:val="18"/>
        </w:rPr>
      </w:pPr>
    </w:p>
    <w:p w14:paraId="2C3DE632" w14:textId="042CB8C9" w:rsidR="00F3370E" w:rsidRPr="00FF4088" w:rsidRDefault="00056FB3" w:rsidP="00F3370E">
      <w:pPr>
        <w:rPr>
          <w:szCs w:val="18"/>
        </w:rPr>
      </w:pPr>
      <w:r>
        <w:rPr>
          <w:noProof/>
          <w:szCs w:val="18"/>
        </w:rPr>
        <w:drawing>
          <wp:inline distT="0" distB="0" distL="0" distR="0" wp14:anchorId="457D3EAB" wp14:editId="10C5DCE1">
            <wp:extent cx="1652380" cy="571500"/>
            <wp:effectExtent l="0" t="0" r="5080" b="0"/>
            <wp:docPr id="13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349" cy="574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4CDF3" w14:textId="58E45CDD" w:rsidR="00F3370E" w:rsidRPr="00FF4088" w:rsidRDefault="00056FB3" w:rsidP="00F3370E">
      <w:pPr>
        <w:rPr>
          <w:szCs w:val="18"/>
        </w:rPr>
      </w:pPr>
      <w:r>
        <w:rPr>
          <w:szCs w:val="18"/>
        </w:rPr>
        <w:t>Coen Batelaan</w:t>
      </w:r>
    </w:p>
    <w:p w14:paraId="7C4DCF8C" w14:textId="5A39257C" w:rsidR="00F3370E" w:rsidRPr="00FF4088" w:rsidRDefault="00C35D21" w:rsidP="00F3370E">
      <w:pPr>
        <w:rPr>
          <w:szCs w:val="18"/>
        </w:rPr>
      </w:pPr>
      <w:r>
        <w:rPr>
          <w:szCs w:val="18"/>
        </w:rPr>
        <w:t>T</w:t>
      </w:r>
      <w:r w:rsidR="00F3370E" w:rsidRPr="00FF4088">
        <w:rPr>
          <w:szCs w:val="18"/>
        </w:rPr>
        <w:t xml:space="preserve">eammanager </w:t>
      </w:r>
      <w:r>
        <w:rPr>
          <w:szCs w:val="18"/>
        </w:rPr>
        <w:t>In beslag- en in bewaringname (IBG)</w:t>
      </w:r>
    </w:p>
    <w:sectPr w:rsidR="00F3370E" w:rsidRPr="00FF408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-607" w:right="2818" w:bottom="1418" w:left="1559" w:header="2398" w:footer="1418" w:gutter="0"/>
      <w:paperSrc w:first="2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371EC" w14:textId="77777777" w:rsidR="0065111E" w:rsidRDefault="0065111E">
      <w:r>
        <w:separator/>
      </w:r>
    </w:p>
    <w:p w14:paraId="14A63717" w14:textId="77777777" w:rsidR="0065111E" w:rsidRDefault="0065111E"/>
  </w:endnote>
  <w:endnote w:type="continuationSeparator" w:id="0">
    <w:p w14:paraId="4C2B76F9" w14:textId="77777777" w:rsidR="0065111E" w:rsidRDefault="0065111E">
      <w:r>
        <w:continuationSeparator/>
      </w:r>
    </w:p>
    <w:p w14:paraId="3A8005F9" w14:textId="77777777" w:rsidR="0065111E" w:rsidRDefault="006511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4E30" w14:textId="00661F20" w:rsidR="009F2B40" w:rsidRDefault="00C35D21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68C4C086" wp14:editId="7D7BA18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86155" cy="345440"/>
              <wp:effectExtent l="0" t="0" r="4445" b="0"/>
              <wp:wrapNone/>
              <wp:docPr id="889143703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6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FCA906" w14:textId="3CECFC2F" w:rsidR="00C35D21" w:rsidRPr="00C35D21" w:rsidRDefault="00C35D21" w:rsidP="00C35D2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35D2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C086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7" type="#_x0000_t202" alt="Intern gebruik" style="position:absolute;margin-left:0;margin-top:0;width:77.65pt;height:27.2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" filled="f" stroked="f">
              <v:textbox style="mso-fit-shape-to-text:t" inset="20pt,0,0,15pt">
                <w:txbxContent>
                  <w:p w14:paraId="09FCA906" w14:textId="3CECFC2F" w:rsidR="00C35D21" w:rsidRPr="00C35D21" w:rsidRDefault="00C35D21" w:rsidP="00C35D2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35D2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9624A59" w14:textId="77777777" w:rsidR="009F2B40" w:rsidRDefault="009F2B40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9F2B40" w14:paraId="3165BBF1" w14:textId="77777777">
      <w:trPr>
        <w:trHeight w:hRule="exact" w:val="240"/>
      </w:trPr>
      <w:tc>
        <w:tcPr>
          <w:tcW w:w="7752" w:type="dxa"/>
        </w:tcPr>
        <w:p w14:paraId="5ACB1A0A" w14:textId="77777777" w:rsidR="009F2B40" w:rsidRDefault="009F2B40">
          <w:pPr>
            <w:pStyle w:val="Huisstijl-Rubricering"/>
          </w:pPr>
          <w:r>
            <w:t>VERTROUWELIJK</w:t>
          </w:r>
        </w:p>
      </w:tc>
      <w:tc>
        <w:tcPr>
          <w:tcW w:w="2148" w:type="dxa"/>
        </w:tcPr>
        <w:p w14:paraId="3CB2C614" w14:textId="77777777" w:rsidR="009F2B40" w:rsidRDefault="009F2B40">
          <w:pPr>
            <w:pStyle w:val="Huisstijl-Paginanummering"/>
          </w:pPr>
          <w:r>
            <w:rPr>
              <w:rStyle w:val="Huisstijl-GegevenCharChar"/>
            </w:rPr>
            <w:t xml:space="preserve">Pagina </w:t>
          </w:r>
          <w:r>
            <w:rPr>
              <w:rStyle w:val="Huisstijl-GegevenCharChar"/>
            </w:rPr>
            <w:fldChar w:fldCharType="begin"/>
          </w:r>
          <w:r>
            <w:rPr>
              <w:rStyle w:val="Huisstijl-GegevenCharChar"/>
            </w:rPr>
            <w:instrText xml:space="preserve"> PAGE   \* MERGEFORMAT </w:instrText>
          </w:r>
          <w:r>
            <w:rPr>
              <w:rStyle w:val="Huisstijl-GegevenCharChar"/>
            </w:rPr>
            <w:fldChar w:fldCharType="separate"/>
          </w:r>
          <w:r>
            <w:rPr>
              <w:rStyle w:val="Huisstijl-GegevenCharChar"/>
            </w:rPr>
            <w:t>2</w:t>
          </w:r>
          <w:r>
            <w:rPr>
              <w:rStyle w:val="Huisstijl-GegevenCharChar"/>
            </w:rPr>
            <w:fldChar w:fldCharType="end"/>
          </w:r>
          <w:r>
            <w:rPr>
              <w:rStyle w:val="Huisstijl-GegevenCharChar"/>
            </w:rPr>
            <w:t xml:space="preserve"> van</w:t>
          </w:r>
          <w:r>
            <w:t xml:space="preserve"> </w:t>
          </w:r>
          <w:fldSimple w:instr=" NUMPAGES   \* MERGEFORMAT ">
            <w:r>
              <w:t>2</w:t>
            </w:r>
          </w:fldSimple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75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</w:tblGrid>
    <w:tr w:rsidR="009F2B40" w:rsidRPr="00FF4088" w14:paraId="448D88EA" w14:textId="77777777">
      <w:trPr>
        <w:trHeight w:hRule="exact" w:val="240"/>
      </w:trPr>
      <w:tc>
        <w:tcPr>
          <w:tcW w:w="7752" w:type="dxa"/>
        </w:tcPr>
        <w:p w14:paraId="27E62E5E" w14:textId="72630CD3" w:rsidR="009F2B40" w:rsidRPr="00FF4088" w:rsidRDefault="00C35D21">
          <w:pPr>
            <w:pStyle w:val="Huisstijl-Rubricering"/>
          </w:pPr>
          <w:r>
            <w:rPr>
              <w:sz w:val="2"/>
              <w:szCs w:val="2"/>
            </w:rPr>
            <mc:AlternateContent>
              <mc:Choice Requires="wps">
                <w:drawing>
                  <wp:anchor distT="0" distB="0" distL="0" distR="0" simplePos="0" relativeHeight="251665408" behindDoc="0" locked="0" layoutInCell="1" allowOverlap="1" wp14:anchorId="5CEFF0E3" wp14:editId="4C019C02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986155" cy="345440"/>
                    <wp:effectExtent l="0" t="0" r="4445" b="0"/>
                    <wp:wrapNone/>
                    <wp:docPr id="1260615832" name="Tekstvak 3" descr="Intern gebruik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86155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4062D7" w14:textId="741CB48F" w:rsidR="00C35D21" w:rsidRPr="00C35D21" w:rsidRDefault="00C35D21" w:rsidP="00C35D21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C35D21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  <w:t>Intern gebruik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CEFF0E3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3" o:spid="_x0000_s1028" type="#_x0000_t202" alt="Intern gebruik" style="position:absolute;margin-left:0;margin-top:0;width:77.65pt;height:27.2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" filled="f" stroked="f">
                    <v:textbox style="mso-fit-shape-to-text:t" inset="20pt,0,0,15pt">
                      <w:txbxContent>
                        <w:p w14:paraId="4F4062D7" w14:textId="741CB48F" w:rsidR="00C35D21" w:rsidRPr="00C35D21" w:rsidRDefault="00C35D21" w:rsidP="00C35D2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35D2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5C409D">
            <w:rPr>
              <w:sz w:val="2"/>
              <w:szCs w:val="2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80ACE8C" wp14:editId="01A2CA8C">
                    <wp:simplePos x="0" y="0"/>
                    <wp:positionH relativeFrom="page">
                      <wp:posOffset>4914900</wp:posOffset>
                    </wp:positionH>
                    <wp:positionV relativeFrom="page">
                      <wp:posOffset>215900</wp:posOffset>
                    </wp:positionV>
                    <wp:extent cx="1546225" cy="198120"/>
                    <wp:effectExtent l="0" t="0" r="0" b="0"/>
                    <wp:wrapNone/>
                    <wp:docPr id="9" name="Text Box 5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546225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Look w:val="01E0" w:firstRow="1" w:lastRow="1" w:firstColumn="1" w:lastColumn="1" w:noHBand="0" w:noVBand="0"/>
                                </w:tblPr>
                                <w:tblGrid>
                                  <w:gridCol w:w="491"/>
                                  <w:gridCol w:w="140"/>
                                  <w:gridCol w:w="295"/>
                                  <w:gridCol w:w="1380"/>
                                </w:tblGrid>
                                <w:tr w:rsidR="009F2B40" w:rsidRPr="00FF4088" w14:paraId="4AB6911C" w14:textId="77777777">
                                  <w:tc>
                                    <w:tcPr>
                                      <w:tcW w:w="360" w:type="dxa"/>
                                      <w:tcMar>
                                        <w:left w:w="0" w:type="dxa"/>
                                        <w:right w:w="57" w:type="dxa"/>
                                      </w:tcMar>
                                    </w:tcPr>
                                    <w:p w14:paraId="320AE877" w14:textId="77777777" w:rsidR="009F2B40" w:rsidRPr="00FF4088" w:rsidRDefault="009F2B40">
                                      <w:pPr>
                                        <w:pStyle w:val="Huisstijl-Gegeven"/>
                                      </w:pPr>
                                      <w:bookmarkStart w:id="12" w:name="bmPag2" w:colFirst="0" w:colLast="0"/>
                                      <w:bookmarkStart w:id="13" w:name="bmPagVan2" w:colFirst="2" w:colLast="2"/>
                                      <w:r w:rsidRPr="00FF4088">
                                        <w:t>Pagina</w:t>
                                      </w:r>
                                    </w:p>
                                  </w:tc>
                                  <w:tc>
                                    <w:tcPr>
                                      <w:tcW w:w="113" w:type="dxa"/>
                                      <w:tcMar>
                                        <w:left w:w="0" w:type="dxa"/>
                                        <w:right w:w="57" w:type="dxa"/>
                                      </w:tcMar>
                                    </w:tcPr>
                                    <w:p w14:paraId="6784E037" w14:textId="77777777" w:rsidR="009F2B40" w:rsidRPr="00FF4088" w:rsidRDefault="009F2B40">
                                      <w:pPr>
                                        <w:pStyle w:val="Huisstijl-Gegeven"/>
                                      </w:pPr>
                                      <w:r w:rsidRPr="00FF4088">
                                        <w:rPr>
                                          <w:rStyle w:val="Huisstijl-GegevenCharChar"/>
                                        </w:rPr>
                                        <w:fldChar w:fldCharType="begin"/>
                                      </w:r>
                                      <w:r w:rsidRPr="00FF4088">
                                        <w:rPr>
                                          <w:rStyle w:val="Huisstijl-GegevenCharChar"/>
                                        </w:rPr>
                                        <w:instrText xml:space="preserve"> PAGE   \* MERGEFORMAT </w:instrText>
                                      </w:r>
                                      <w:r w:rsidRPr="00FF4088">
                                        <w:rPr>
                                          <w:rStyle w:val="Huisstijl-GegevenCharChar"/>
                                        </w:rPr>
                                        <w:fldChar w:fldCharType="separate"/>
                                      </w:r>
                                      <w:r w:rsidR="008D0E9A">
                                        <w:rPr>
                                          <w:rStyle w:val="Huisstijl-GegevenCharChar"/>
                                        </w:rPr>
                                        <w:t>2</w:t>
                                      </w:r>
                                      <w:r w:rsidRPr="00FF4088">
                                        <w:rPr>
                                          <w:rStyle w:val="Huisstijl-GegevenCharChar"/>
                                        </w:rPr>
                                        <w:fldChar w:fldCharType="end"/>
                                      </w:r>
                                    </w:p>
                                  </w:tc>
                                  <w:tc>
                                    <w:tcPr>
                                      <w:tcW w:w="180" w:type="dxa"/>
                                      <w:tcMar>
                                        <w:left w:w="0" w:type="dxa"/>
                                        <w:right w:w="57" w:type="dxa"/>
                                      </w:tcMar>
                                    </w:tcPr>
                                    <w:p w14:paraId="6F9A86A7" w14:textId="77777777" w:rsidR="009F2B40" w:rsidRPr="00FF4088" w:rsidRDefault="009F2B40">
                                      <w:pPr>
                                        <w:pStyle w:val="Huisstijl-Gegeven"/>
                                      </w:pPr>
                                      <w:r w:rsidRPr="00FF4088">
                                        <w:t>van</w:t>
                                      </w:r>
                                    </w:p>
                                  </w:tc>
                                  <w:tc>
                                    <w:tcPr>
                                      <w:tcW w:w="1440" w:type="dxa"/>
                                      <w:tcMar>
                                        <w:left w:w="0" w:type="dxa"/>
                                        <w:right w:w="57" w:type="dxa"/>
                                      </w:tcMar>
                                    </w:tcPr>
                                    <w:p w14:paraId="162CAB5B" w14:textId="77777777" w:rsidR="009F2B40" w:rsidRPr="00FF4088" w:rsidRDefault="008D0E9A">
                                      <w:pPr>
                                        <w:pStyle w:val="Huisstijl-Gegeven"/>
                                      </w:pPr>
                                      <w:fldSimple w:instr=" NUMPAGES   \* MERGEFORMAT ">
                                        <w:r>
                                          <w:t>2</w:t>
                                        </w:r>
                                      </w:fldSimple>
                                    </w:p>
                                  </w:tc>
                                </w:tr>
                                <w:bookmarkEnd w:id="12"/>
                                <w:bookmarkEnd w:id="13"/>
                              </w:tbl>
                              <w:p w14:paraId="58E9AAD9" w14:textId="77777777" w:rsidR="009F2B40" w:rsidRPr="00FF4088" w:rsidRDefault="009F2B40"/>
                            </w:txbxContent>
                          </wps:txbx>
                          <wps:bodyPr rot="0" vert="horz" wrap="square" lIns="0" tIns="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680ACE8C" id="Text Box 54" o:spid="_x0000_s1029" type="#_x0000_t202" style="position:absolute;margin-left:387pt;margin-top:17pt;width:121.75pt;height:15.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" filled="f" stroked="f">
                    <v:textbox inset="0,0">
                      <w:txbxContent>
                        <w:tbl>
                          <w:tblPr>
                            <w:tblW w:w="0" w:type="auto"/>
                            <w:tblLook w:val="01E0" w:firstRow="1" w:lastRow="1" w:firstColumn="1" w:lastColumn="1" w:noHBand="0" w:noVBand="0"/>
                          </w:tblPr>
                          <w:tblGrid>
                            <w:gridCol w:w="491"/>
                            <w:gridCol w:w="140"/>
                            <w:gridCol w:w="295"/>
                            <w:gridCol w:w="1380"/>
                          </w:tblGrid>
                          <w:tr w:rsidR="009F2B40" w:rsidRPr="00FF4088" w14:paraId="4AB6911C" w14:textId="77777777">
                            <w:tc>
                              <w:tcPr>
                                <w:tcW w:w="360" w:type="dxa"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320AE877" w14:textId="77777777" w:rsidR="009F2B40" w:rsidRPr="00FF4088" w:rsidRDefault="009F2B40">
                                <w:pPr>
                                  <w:pStyle w:val="Huisstijl-Gegeven"/>
                                </w:pPr>
                                <w:bookmarkStart w:id="14" w:name="bmPag2" w:colFirst="0" w:colLast="0"/>
                                <w:bookmarkStart w:id="15" w:name="bmPagVan2" w:colFirst="2" w:colLast="2"/>
                                <w:r w:rsidRPr="00FF4088">
                                  <w:t>Pagina</w:t>
                                </w:r>
                              </w:p>
                            </w:tc>
                            <w:tc>
                              <w:tcPr>
                                <w:tcW w:w="113" w:type="dxa"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6784E037" w14:textId="77777777" w:rsidR="009F2B40" w:rsidRPr="00FF4088" w:rsidRDefault="009F2B40">
                                <w:pPr>
                                  <w:pStyle w:val="Huisstijl-Gegeven"/>
                                </w:pPr>
                                <w:r w:rsidRPr="00FF4088">
                                  <w:rPr>
                                    <w:rStyle w:val="Huisstijl-GegevenCharChar"/>
                                  </w:rPr>
                                  <w:fldChar w:fldCharType="begin"/>
                                </w:r>
                                <w:r w:rsidRPr="00FF4088">
                                  <w:rPr>
                                    <w:rStyle w:val="Huisstijl-GegevenCharChar"/>
                                  </w:rPr>
                                  <w:instrText xml:space="preserve"> PAGE   \* MERGEFORMAT </w:instrText>
                                </w:r>
                                <w:r w:rsidRPr="00FF4088">
                                  <w:rPr>
                                    <w:rStyle w:val="Huisstijl-GegevenCharChar"/>
                                  </w:rPr>
                                  <w:fldChar w:fldCharType="separate"/>
                                </w:r>
                                <w:r w:rsidR="008D0E9A">
                                  <w:rPr>
                                    <w:rStyle w:val="Huisstijl-GegevenCharChar"/>
                                  </w:rPr>
                                  <w:t>2</w:t>
                                </w:r>
                                <w:r w:rsidRPr="00FF4088">
                                  <w:rPr>
                                    <w:rStyle w:val="Huisstijl-GegevenCharChar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180" w:type="dxa"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6F9A86A7" w14:textId="77777777" w:rsidR="009F2B40" w:rsidRPr="00FF4088" w:rsidRDefault="009F2B40">
                                <w:pPr>
                                  <w:pStyle w:val="Huisstijl-Gegeven"/>
                                </w:pPr>
                                <w:r w:rsidRPr="00FF4088">
                                  <w:t>van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162CAB5B" w14:textId="77777777" w:rsidR="009F2B40" w:rsidRPr="00FF4088" w:rsidRDefault="008D0E9A">
                                <w:pPr>
                                  <w:pStyle w:val="Huisstijl-Gegeven"/>
                                </w:pPr>
                                <w:fldSimple w:instr=" NUMPAGES   \* MERGEFORMAT ">
                                  <w:r>
                                    <w:t>2</w:t>
                                  </w:r>
                                </w:fldSimple>
                              </w:p>
                            </w:tc>
                          </w:tr>
                          <w:bookmarkEnd w:id="14"/>
                          <w:bookmarkEnd w:id="15"/>
                        </w:tbl>
                        <w:p w14:paraId="58E9AAD9" w14:textId="77777777" w:rsidR="009F2B40" w:rsidRPr="00FF4088" w:rsidRDefault="009F2B40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5C409D"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D410FBC" wp14:editId="240585F4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215900</wp:posOffset>
                    </wp:positionV>
                    <wp:extent cx="2514600" cy="215900"/>
                    <wp:effectExtent l="0" t="0" r="0" b="0"/>
                    <wp:wrapNone/>
                    <wp:docPr id="8" name="Text Box 5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514600" cy="215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insideH w:val="single" w:sz="4" w:space="0" w:color="auto"/>
                                    <w:insideV w:val="single" w:sz="4" w:space="0" w:color="auto"/>
                                  </w:tblBorders>
                                  <w:tblLook w:val="01E0" w:firstRow="1" w:lastRow="1" w:firstColumn="1" w:lastColumn="1" w:noHBand="0" w:noVBand="0"/>
                                </w:tblPr>
                                <w:tblGrid>
                                  <w:gridCol w:w="3528"/>
                                </w:tblGrid>
                                <w:tr w:rsidR="009F2B40" w:rsidRPr="00FF4088" w14:paraId="5D69FA56" w14:textId="77777777">
                                  <w:trPr>
                                    <w:trHeight w:hRule="exact" w:val="238"/>
                                  </w:trPr>
                                  <w:tc>
                                    <w:tcPr>
                                      <w:tcW w:w="3528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612ED9E4" w14:textId="77777777" w:rsidR="009F2B40" w:rsidRPr="00FF4088" w:rsidRDefault="009F2B40" w:rsidP="00FF4088">
                                      <w:pPr>
                                        <w:pStyle w:val="Huisstijl-Rubricering"/>
                                      </w:pPr>
                                      <w:bookmarkStart w:id="16" w:name="bmRubricering3" w:colFirst="0" w:colLast="1"/>
                                      <w:r w:rsidRPr="00FF4088"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bookmarkEnd w:id="16"/>
                              </w:tbl>
                              <w:p w14:paraId="45B58E68" w14:textId="77777777" w:rsidR="009F2B40" w:rsidRPr="00FF4088" w:rsidRDefault="009F2B40"/>
                            </w:txbxContent>
                          </wps:txbx>
                          <wps:bodyPr rot="0" vert="horz" wrap="square" lIns="0" tIns="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5D410FBC" id="Text Box 53" o:spid="_x0000_s1030" type="#_x0000_t202" style="position:absolute;margin-left:0;margin-top:17pt;width:198pt;height:17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" filled="f" stroked="f">
                    <v:textbox inset="0,0"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ook w:val="01E0" w:firstRow="1" w:lastRow="1" w:firstColumn="1" w:lastColumn="1" w:noHBand="0" w:noVBand="0"/>
                          </w:tblPr>
                          <w:tblGrid>
                            <w:gridCol w:w="3528"/>
                          </w:tblGrid>
                          <w:tr w:rsidR="009F2B40" w:rsidRPr="00FF4088" w14:paraId="5D69FA56" w14:textId="77777777">
                            <w:trPr>
                              <w:trHeight w:hRule="exact" w:val="238"/>
                            </w:trPr>
                            <w:tc>
                              <w:tcPr>
                                <w:tcW w:w="352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612ED9E4" w14:textId="77777777" w:rsidR="009F2B40" w:rsidRPr="00FF4088" w:rsidRDefault="009F2B40" w:rsidP="00FF4088">
                                <w:pPr>
                                  <w:pStyle w:val="Huisstijl-Rubricering"/>
                                </w:pPr>
                                <w:bookmarkStart w:id="17" w:name="bmRubricering3" w:colFirst="0" w:colLast="1"/>
                                <w:r w:rsidRPr="00FF4088">
                                  <w:t xml:space="preserve"> </w:t>
                                </w:r>
                              </w:p>
                            </w:tc>
                          </w:tr>
                          <w:bookmarkEnd w:id="17"/>
                        </w:tbl>
                        <w:p w14:paraId="45B58E68" w14:textId="77777777" w:rsidR="009F2B40" w:rsidRPr="00FF4088" w:rsidRDefault="009F2B40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9F2B40" w:rsidRPr="00FF4088">
            <w:t xml:space="preserve"> </w:t>
          </w:r>
          <w:bookmarkStart w:id="18" w:name="bmVoettekst1"/>
        </w:p>
      </w:tc>
    </w:tr>
    <w:bookmarkEnd w:id="18"/>
  </w:tbl>
  <w:p w14:paraId="04CA5EC4" w14:textId="77777777" w:rsidR="009F2B40" w:rsidRPr="00FF4088" w:rsidRDefault="009F2B40">
    <w:pPr>
      <w:pStyle w:val="Voettekst"/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7539C" w14:textId="616E4786" w:rsidR="009F2B40" w:rsidRDefault="00C35D21">
    <w:pPr>
      <w:pStyle w:val="Voettekst"/>
      <w:spacing w:line="240" w:lineRule="auto"/>
      <w:rPr>
        <w:szCs w:val="18"/>
      </w:rPr>
    </w:pPr>
    <w:r>
      <w:rPr>
        <w:noProof/>
        <w:szCs w:val="18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EBAD311" wp14:editId="651140D6">
              <wp:simplePos x="990600" y="9648825"/>
              <wp:positionH relativeFrom="page">
                <wp:align>left</wp:align>
              </wp:positionH>
              <wp:positionV relativeFrom="page">
                <wp:align>bottom</wp:align>
              </wp:positionV>
              <wp:extent cx="986155" cy="345440"/>
              <wp:effectExtent l="0" t="0" r="4445" b="0"/>
              <wp:wrapNone/>
              <wp:docPr id="825634395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6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089858" w14:textId="56C9282E" w:rsidR="00C35D21" w:rsidRPr="00C35D21" w:rsidRDefault="00C35D21" w:rsidP="00C35D2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35D2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BAD311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34" type="#_x0000_t202" alt="Intern gebruik" style="position:absolute;margin-left:0;margin-top:0;width:77.65pt;height:27.2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" filled="f" stroked="f">
              <v:textbox style="mso-fit-shape-to-text:t" inset="20pt,0,0,15pt">
                <w:txbxContent>
                  <w:p w14:paraId="1A089858" w14:textId="56C9282E" w:rsidR="00C35D21" w:rsidRPr="00C35D21" w:rsidRDefault="00C35D21" w:rsidP="00C35D2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35D2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C409D">
      <w:rPr>
        <w:noProof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A87202" wp14:editId="232A9A62">
              <wp:simplePos x="0" y="0"/>
              <wp:positionH relativeFrom="column">
                <wp:posOffset>-114300</wp:posOffset>
              </wp:positionH>
              <wp:positionV relativeFrom="page">
                <wp:posOffset>10261600</wp:posOffset>
              </wp:positionV>
              <wp:extent cx="4914900" cy="288290"/>
              <wp:effectExtent l="0" t="3175" r="0" b="3810"/>
              <wp:wrapNone/>
              <wp:docPr id="4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14900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tbl>
                          <w:tblPr>
                            <w:tblW w:w="4680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ook w:val="01E0" w:firstRow="1" w:lastRow="1" w:firstColumn="1" w:lastColumn="1" w:noHBand="0" w:noVBand="0"/>
                          </w:tblPr>
                          <w:tblGrid>
                            <w:gridCol w:w="2700"/>
                            <w:gridCol w:w="360"/>
                            <w:gridCol w:w="1620"/>
                          </w:tblGrid>
                          <w:tr w:rsidR="009F2B40" w:rsidRPr="00FF4088" w14:paraId="67FC9EF5" w14:textId="77777777">
                            <w:trPr>
                              <w:trHeight w:hRule="exact" w:val="454"/>
                            </w:trPr>
                            <w:tc>
                              <w:tcPr>
                                <w:tcW w:w="2700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B4683D9" w14:textId="77777777" w:rsidR="009F2B40" w:rsidRPr="00FF4088" w:rsidRDefault="009F2B40">
                                <w:pPr>
                                  <w:rPr>
                                    <w:rFonts w:ascii="Free 3 of 9" w:hAnsi="Free 3 of 9"/>
                                    <w:color w:val="FFFFFF"/>
                                    <w:sz w:val="56"/>
                                    <w:szCs w:val="56"/>
                                  </w:rPr>
                                </w:pPr>
                                <w:bookmarkStart w:id="40" w:name="Barcodetekst" w:colFirst="2" w:colLast="2"/>
                                <w:bookmarkStart w:id="41" w:name="Barcode" w:colFirst="0" w:colLast="0"/>
                              </w:p>
                            </w:tc>
                            <w:tc>
                              <w:tcPr>
                                <w:tcW w:w="360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6B3D0B9F" w14:textId="77777777" w:rsidR="009F2B40" w:rsidRPr="00FF4088" w:rsidRDefault="009F2B40"/>
                            </w:tc>
                            <w:tc>
                              <w:tcPr>
                                <w:tcW w:w="1620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1FF3D344" w14:textId="77777777" w:rsidR="009F2B40" w:rsidRPr="00FF4088" w:rsidRDefault="009F2B40"/>
                            </w:tc>
                          </w:tr>
                          <w:bookmarkEnd w:id="40"/>
                          <w:bookmarkEnd w:id="41"/>
                        </w:tbl>
                        <w:p w14:paraId="616B133D" w14:textId="77777777" w:rsidR="009F2B40" w:rsidRPr="00FF4088" w:rsidRDefault="009F2B40"/>
                      </w:txbxContent>
                    </wps:txbx>
                    <wps:bodyPr rot="0" vert="horz" wrap="square" lIns="90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2A87202" id="Text Box 63" o:spid="_x0000_s1035" type="#_x0000_t202" style="position:absolute;margin-left:-9pt;margin-top:808pt;width:387pt;height:2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" filled="f" stroked="f">
              <v:textbox inset="2.5mm,0,0,0">
                <w:txbxContent>
                  <w:tbl>
                    <w:tblPr>
                      <w:tblW w:w="4680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 w:firstRow="1" w:lastRow="1" w:firstColumn="1" w:lastColumn="1" w:noHBand="0" w:noVBand="0"/>
                    </w:tblPr>
                    <w:tblGrid>
                      <w:gridCol w:w="2700"/>
                      <w:gridCol w:w="360"/>
                      <w:gridCol w:w="1620"/>
                    </w:tblGrid>
                    <w:tr w:rsidR="009F2B40" w:rsidRPr="00FF4088" w14:paraId="67FC9EF5" w14:textId="77777777">
                      <w:trPr>
                        <w:trHeight w:hRule="exact" w:val="454"/>
                      </w:trPr>
                      <w:tc>
                        <w:tcPr>
                          <w:tcW w:w="27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 w14:paraId="4B4683D9" w14:textId="77777777" w:rsidR="009F2B40" w:rsidRPr="00FF4088" w:rsidRDefault="009F2B40">
                          <w:pPr>
                            <w:rPr>
                              <w:rFonts w:ascii="Free 3 of 9" w:hAnsi="Free 3 of 9"/>
                              <w:color w:val="FFFFFF"/>
                              <w:sz w:val="56"/>
                              <w:szCs w:val="56"/>
                            </w:rPr>
                          </w:pPr>
                          <w:bookmarkStart w:id="42" w:name="Barcodetekst" w:colFirst="2" w:colLast="2"/>
                          <w:bookmarkStart w:id="43" w:name="Barcode" w:colFirst="0" w:colLast="0"/>
                        </w:p>
                      </w:tc>
                      <w:tc>
                        <w:tcPr>
                          <w:tcW w:w="36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6B3D0B9F" w14:textId="77777777" w:rsidR="009F2B40" w:rsidRPr="00FF4088" w:rsidRDefault="009F2B40"/>
                      </w:tc>
                      <w:tc>
                        <w:tcPr>
                          <w:tcW w:w="162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1FF3D344" w14:textId="77777777" w:rsidR="009F2B40" w:rsidRPr="00FF4088" w:rsidRDefault="009F2B40"/>
                      </w:tc>
                    </w:tr>
                    <w:bookmarkEnd w:id="42"/>
                    <w:bookmarkEnd w:id="43"/>
                  </w:tbl>
                  <w:p w14:paraId="616B133D" w14:textId="77777777" w:rsidR="009F2B40" w:rsidRPr="00FF4088" w:rsidRDefault="009F2B40"/>
                </w:txbxContent>
              </v:textbox>
              <w10:wrap anchory="page"/>
            </v:shape>
          </w:pict>
        </mc:Fallback>
      </mc:AlternateContent>
    </w:r>
    <w:r w:rsidR="005C409D">
      <w:rPr>
        <w:noProof/>
        <w:szCs w:val="18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34716B68" wp14:editId="7E324B65">
              <wp:simplePos x="0" y="0"/>
              <wp:positionH relativeFrom="column">
                <wp:posOffset>0</wp:posOffset>
              </wp:positionH>
              <wp:positionV relativeFrom="page">
                <wp:posOffset>10009505</wp:posOffset>
              </wp:positionV>
              <wp:extent cx="2514600" cy="179705"/>
              <wp:effectExtent l="0" t="0" r="0" b="2540"/>
              <wp:wrapNone/>
              <wp:docPr id="3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ook w:val="01E0" w:firstRow="1" w:lastRow="1" w:firstColumn="1" w:lastColumn="1" w:noHBand="0" w:noVBand="0"/>
                          </w:tblPr>
                          <w:tblGrid>
                            <w:gridCol w:w="3708"/>
                          </w:tblGrid>
                          <w:tr w:rsidR="009F2B40" w:rsidRPr="00FF4088" w14:paraId="441F8AAB" w14:textId="77777777">
                            <w:trPr>
                              <w:trHeight w:hRule="exact" w:val="238"/>
                            </w:trPr>
                            <w:tc>
                              <w:tcPr>
                                <w:tcW w:w="370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70749907" w14:textId="77777777" w:rsidR="009F2B40" w:rsidRPr="00FF4088" w:rsidRDefault="009F2B40" w:rsidP="00FF4088">
                                <w:pPr>
                                  <w:pStyle w:val="Huisstijl-Rubricering"/>
                                </w:pPr>
                                <w:bookmarkStart w:id="44" w:name="bmRubricering1" w:colFirst="0" w:colLast="1"/>
                                <w:r w:rsidRPr="00FF4088">
                                  <w:t xml:space="preserve"> </w:t>
                                </w:r>
                              </w:p>
                            </w:tc>
                          </w:tr>
                          <w:bookmarkEnd w:id="44"/>
                        </w:tbl>
                        <w:p w14:paraId="091795F8" w14:textId="77777777" w:rsidR="009F2B40" w:rsidRPr="00FF4088" w:rsidRDefault="009F2B40"/>
                      </w:txbxContent>
                    </wps:txbx>
                    <wps:bodyPr rot="0" vert="horz" wrap="square" lIns="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716B68" id="Text Box 45" o:spid="_x0000_s1036" type="#_x0000_t202" style="position:absolute;margin-left:0;margin-top:788.15pt;width:198pt;height:14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" filled="f" stroked="f">
              <v:textbox inset="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 w:firstRow="1" w:lastRow="1" w:firstColumn="1" w:lastColumn="1" w:noHBand="0" w:noVBand="0"/>
                    </w:tblPr>
                    <w:tblGrid>
                      <w:gridCol w:w="3708"/>
                    </w:tblGrid>
                    <w:tr w:rsidR="009F2B40" w:rsidRPr="00FF4088" w14:paraId="441F8AAB" w14:textId="77777777">
                      <w:trPr>
                        <w:trHeight w:hRule="exact" w:val="238"/>
                      </w:trPr>
                      <w:tc>
                        <w:tcPr>
                          <w:tcW w:w="370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70749907" w14:textId="77777777" w:rsidR="009F2B40" w:rsidRPr="00FF4088" w:rsidRDefault="009F2B40" w:rsidP="00FF4088">
                          <w:pPr>
                            <w:pStyle w:val="Huisstijl-Rubricering"/>
                          </w:pPr>
                          <w:bookmarkStart w:id="45" w:name="bmRubricering1" w:colFirst="0" w:colLast="1"/>
                          <w:r w:rsidRPr="00FF4088">
                            <w:t xml:space="preserve"> </w:t>
                          </w:r>
                        </w:p>
                      </w:tc>
                    </w:tr>
                    <w:bookmarkEnd w:id="45"/>
                  </w:tbl>
                  <w:p w14:paraId="091795F8" w14:textId="77777777" w:rsidR="009F2B40" w:rsidRPr="00FF4088" w:rsidRDefault="009F2B40"/>
                </w:txbxContent>
              </v:textbox>
              <w10:wrap anchory="page"/>
            </v:shape>
          </w:pict>
        </mc:Fallback>
      </mc:AlternateContent>
    </w:r>
    <w:r w:rsidR="005C409D">
      <w:rPr>
        <w:noProof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8360FE" wp14:editId="4D2CE17D">
              <wp:simplePos x="0" y="0"/>
              <wp:positionH relativeFrom="column">
                <wp:posOffset>4831715</wp:posOffset>
              </wp:positionH>
              <wp:positionV relativeFrom="page">
                <wp:posOffset>7810500</wp:posOffset>
              </wp:positionV>
              <wp:extent cx="1111885" cy="914400"/>
              <wp:effectExtent l="2540" t="0" r="0" b="0"/>
              <wp:wrapNone/>
              <wp:docPr id="2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188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ook w:val="01E0" w:firstRow="1" w:lastRow="1" w:firstColumn="1" w:lastColumn="1" w:noHBand="0" w:noVBand="0"/>
                          </w:tblPr>
                          <w:tblGrid>
                            <w:gridCol w:w="1440"/>
                          </w:tblGrid>
                          <w:tr w:rsidR="009F2B40" w:rsidRPr="00FF4088" w14:paraId="01646730" w14:textId="77777777">
                            <w:trPr>
                              <w:trHeight w:hRule="exact" w:val="1134"/>
                            </w:trPr>
                            <w:tc>
                              <w:tcPr>
                                <w:tcW w:w="1440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C0B87C6" w14:textId="77777777" w:rsidR="009F2B40" w:rsidRPr="00FF4088" w:rsidRDefault="009F2B40">
                                <w:bookmarkStart w:id="46" w:name="bmSlogan" w:colFirst="0" w:colLast="1"/>
                              </w:p>
                            </w:tc>
                          </w:tr>
                          <w:bookmarkEnd w:id="46"/>
                        </w:tbl>
                        <w:p w14:paraId="03D74F05" w14:textId="77777777" w:rsidR="009F2B40" w:rsidRPr="00FF4088" w:rsidRDefault="009F2B4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8360FE" id="Text Box 57" o:spid="_x0000_s1037" type="#_x0000_t202" style="position:absolute;margin-left:380.45pt;margin-top:615pt;width:87.5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" filled="f" stroked="f">
              <v:textbox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 w:firstRow="1" w:lastRow="1" w:firstColumn="1" w:lastColumn="1" w:noHBand="0" w:noVBand="0"/>
                    </w:tblPr>
                    <w:tblGrid>
                      <w:gridCol w:w="1440"/>
                    </w:tblGrid>
                    <w:tr w:rsidR="009F2B40" w:rsidRPr="00FF4088" w14:paraId="01646730" w14:textId="77777777">
                      <w:trPr>
                        <w:trHeight w:hRule="exact" w:val="1134"/>
                      </w:trPr>
                      <w:tc>
                        <w:tcPr>
                          <w:tcW w:w="144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 w14:paraId="1C0B87C6" w14:textId="77777777" w:rsidR="009F2B40" w:rsidRPr="00FF4088" w:rsidRDefault="009F2B40">
                          <w:bookmarkStart w:id="47" w:name="bmSlogan" w:colFirst="0" w:colLast="1"/>
                        </w:p>
                      </w:tc>
                    </w:tr>
                    <w:bookmarkEnd w:id="47"/>
                  </w:tbl>
                  <w:p w14:paraId="03D74F05" w14:textId="77777777" w:rsidR="009F2B40" w:rsidRPr="00FF4088" w:rsidRDefault="009F2B40"/>
                </w:txbxContent>
              </v:textbox>
              <w10:wrap anchory="page"/>
            </v:shape>
          </w:pict>
        </mc:Fallback>
      </mc:AlternateContent>
    </w:r>
    <w:r w:rsidR="005C409D">
      <w:rPr>
        <w:noProof/>
        <w:szCs w:val="18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DD363DB" wp14:editId="41AAB488">
              <wp:simplePos x="0" y="0"/>
              <wp:positionH relativeFrom="page">
                <wp:posOffset>5868670</wp:posOffset>
              </wp:positionH>
              <wp:positionV relativeFrom="page">
                <wp:posOffset>10009505</wp:posOffset>
              </wp:positionV>
              <wp:extent cx="1485900" cy="228600"/>
              <wp:effectExtent l="1270" t="0" r="0" b="1270"/>
              <wp:wrapNone/>
              <wp:docPr id="1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Look w:val="01E0" w:firstRow="1" w:lastRow="1" w:firstColumn="1" w:lastColumn="1" w:noHBand="0" w:noVBand="0"/>
                          </w:tblPr>
                          <w:tblGrid>
                            <w:gridCol w:w="491"/>
                            <w:gridCol w:w="140"/>
                            <w:gridCol w:w="266"/>
                            <w:gridCol w:w="1257"/>
                          </w:tblGrid>
                          <w:tr w:rsidR="009F2B40" w:rsidRPr="00FF4088" w14:paraId="09BC3332" w14:textId="77777777">
                            <w:tc>
                              <w:tcPr>
                                <w:tcW w:w="360" w:type="dxa"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562B2269" w14:textId="77777777" w:rsidR="009F2B40" w:rsidRPr="00FF4088" w:rsidRDefault="009F2B40">
                                <w:pPr>
                                  <w:pStyle w:val="Huisstijl-Gegeven"/>
                                </w:pPr>
                                <w:bookmarkStart w:id="48" w:name="bmPag" w:colFirst="0" w:colLast="0"/>
                                <w:bookmarkStart w:id="49" w:name="bmPagVan" w:colFirst="2" w:colLast="2"/>
                                <w:r w:rsidRPr="00FF4088">
                                  <w:t>Pagina</w:t>
                                </w:r>
                              </w:p>
                            </w:tc>
                            <w:tc>
                              <w:tcPr>
                                <w:tcW w:w="113" w:type="dxa"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4FD3E6FE" w14:textId="77777777" w:rsidR="009F2B40" w:rsidRPr="00C51699" w:rsidRDefault="009F2B40">
                                <w:pPr>
                                  <w:pStyle w:val="Huisstijl-Gegeven"/>
                                  <w:rPr>
                                    <w:rStyle w:val="Huisstijl-GegevenCharChar"/>
                                  </w:rPr>
                                </w:pPr>
                                <w:r w:rsidRPr="00FF4088">
                                  <w:rPr>
                                    <w:rStyle w:val="Huisstijl-GegevenCharChar"/>
                                  </w:rPr>
                                  <w:fldChar w:fldCharType="begin"/>
                                </w:r>
                                <w:r w:rsidRPr="00FF4088">
                                  <w:rPr>
                                    <w:rStyle w:val="Huisstijl-GegevenCharChar"/>
                                  </w:rPr>
                                  <w:instrText xml:space="preserve"> PAGE   \* MERGEFORMAT </w:instrText>
                                </w:r>
                                <w:r w:rsidRPr="00FF4088">
                                  <w:rPr>
                                    <w:rStyle w:val="Huisstijl-GegevenCharChar"/>
                                  </w:rPr>
                                  <w:fldChar w:fldCharType="separate"/>
                                </w:r>
                                <w:r w:rsidR="008D0E9A">
                                  <w:rPr>
                                    <w:rStyle w:val="Huisstijl-GegevenCharChar"/>
                                  </w:rPr>
                                  <w:t>1</w:t>
                                </w:r>
                                <w:r w:rsidRPr="00FF4088">
                                  <w:rPr>
                                    <w:rStyle w:val="Huisstijl-GegevenCharChar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180" w:type="dxa"/>
                                <w:tcMar>
                                  <w:left w:w="0" w:type="dxa"/>
                                  <w:right w:w="28" w:type="dxa"/>
                                </w:tcMar>
                              </w:tcPr>
                              <w:p w14:paraId="0F5177BE" w14:textId="77777777" w:rsidR="009F2B40" w:rsidRPr="00FF4088" w:rsidRDefault="009F2B40">
                                <w:pPr>
                                  <w:pStyle w:val="Huisstijl-Gegeven"/>
                                </w:pPr>
                                <w:r w:rsidRPr="00FF4088">
                                  <w:t>van</w:t>
                                </w:r>
                              </w:p>
                            </w:tc>
                            <w:tc>
                              <w:tcPr>
                                <w:tcW w:w="1347" w:type="dxa"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436B62DB" w14:textId="77777777" w:rsidR="009F2B40" w:rsidRPr="00FF4088" w:rsidRDefault="008D0E9A">
                                <w:pPr>
                                  <w:pStyle w:val="Huisstijl-Gegeven"/>
                                </w:pPr>
                                <w:fldSimple w:instr=" NUMPAGES   \* MERGEFORMAT ">
                                  <w:r>
                                    <w:t>2</w:t>
                                  </w:r>
                                </w:fldSimple>
                              </w:p>
                            </w:tc>
                          </w:tr>
                          <w:bookmarkEnd w:id="48"/>
                          <w:bookmarkEnd w:id="49"/>
                        </w:tbl>
                        <w:p w14:paraId="1404AB28" w14:textId="77777777" w:rsidR="009F2B40" w:rsidRPr="00FF4088" w:rsidRDefault="009F2B40"/>
                      </w:txbxContent>
                    </wps:txbx>
                    <wps:bodyPr rot="0" vert="horz" wrap="square" lIns="3600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D363DB" id="Text Box 46" o:spid="_x0000_s1038" type="#_x0000_t202" style="position:absolute;margin-left:462.1pt;margin-top:788.15pt;width:117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" filled="f" stroked="f">
              <v:textbox inset="1mm,0">
                <w:txbxContent>
                  <w:tbl>
                    <w:tblPr>
                      <w:tblW w:w="0" w:type="auto"/>
                      <w:tblLook w:val="01E0" w:firstRow="1" w:lastRow="1" w:firstColumn="1" w:lastColumn="1" w:noHBand="0" w:noVBand="0"/>
                    </w:tblPr>
                    <w:tblGrid>
                      <w:gridCol w:w="491"/>
                      <w:gridCol w:w="140"/>
                      <w:gridCol w:w="266"/>
                      <w:gridCol w:w="1257"/>
                    </w:tblGrid>
                    <w:tr w:rsidR="009F2B40" w:rsidRPr="00FF4088" w14:paraId="09BC3332" w14:textId="77777777">
                      <w:tc>
                        <w:tcPr>
                          <w:tcW w:w="360" w:type="dxa"/>
                          <w:tcMar>
                            <w:left w:w="0" w:type="dxa"/>
                            <w:right w:w="57" w:type="dxa"/>
                          </w:tcMar>
                        </w:tcPr>
                        <w:p w14:paraId="562B2269" w14:textId="77777777" w:rsidR="009F2B40" w:rsidRPr="00FF4088" w:rsidRDefault="009F2B40">
                          <w:pPr>
                            <w:pStyle w:val="Huisstijl-Gegeven"/>
                          </w:pPr>
                          <w:bookmarkStart w:id="50" w:name="bmPag" w:colFirst="0" w:colLast="0"/>
                          <w:bookmarkStart w:id="51" w:name="bmPagVan" w:colFirst="2" w:colLast="2"/>
                          <w:r w:rsidRPr="00FF4088">
                            <w:t>Pagina</w:t>
                          </w:r>
                        </w:p>
                      </w:tc>
                      <w:tc>
                        <w:tcPr>
                          <w:tcW w:w="113" w:type="dxa"/>
                          <w:tcMar>
                            <w:left w:w="0" w:type="dxa"/>
                            <w:right w:w="57" w:type="dxa"/>
                          </w:tcMar>
                        </w:tcPr>
                        <w:p w14:paraId="4FD3E6FE" w14:textId="77777777" w:rsidR="009F2B40" w:rsidRPr="00C51699" w:rsidRDefault="009F2B40">
                          <w:pPr>
                            <w:pStyle w:val="Huisstijl-Gegeven"/>
                            <w:rPr>
                              <w:rStyle w:val="Huisstijl-GegevenCharChar"/>
                            </w:rPr>
                          </w:pPr>
                          <w:r w:rsidRPr="00FF4088">
                            <w:rPr>
                              <w:rStyle w:val="Huisstijl-GegevenCharChar"/>
                            </w:rPr>
                            <w:fldChar w:fldCharType="begin"/>
                          </w:r>
                          <w:r w:rsidRPr="00FF4088">
                            <w:rPr>
                              <w:rStyle w:val="Huisstijl-GegevenCharChar"/>
                            </w:rPr>
                            <w:instrText xml:space="preserve"> PAGE   \* MERGEFORMAT </w:instrText>
                          </w:r>
                          <w:r w:rsidRPr="00FF4088">
                            <w:rPr>
                              <w:rStyle w:val="Huisstijl-GegevenCharChar"/>
                            </w:rPr>
                            <w:fldChar w:fldCharType="separate"/>
                          </w:r>
                          <w:r w:rsidR="008D0E9A">
                            <w:rPr>
                              <w:rStyle w:val="Huisstijl-GegevenCharChar"/>
                            </w:rPr>
                            <w:t>1</w:t>
                          </w:r>
                          <w:r w:rsidRPr="00FF4088">
                            <w:rPr>
                              <w:rStyle w:val="Huisstijl-GegevenCharChar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180" w:type="dxa"/>
                          <w:tcMar>
                            <w:left w:w="0" w:type="dxa"/>
                            <w:right w:w="28" w:type="dxa"/>
                          </w:tcMar>
                        </w:tcPr>
                        <w:p w14:paraId="0F5177BE" w14:textId="77777777" w:rsidR="009F2B40" w:rsidRPr="00FF4088" w:rsidRDefault="009F2B40">
                          <w:pPr>
                            <w:pStyle w:val="Huisstijl-Gegeven"/>
                          </w:pPr>
                          <w:r w:rsidRPr="00FF4088">
                            <w:t>van</w:t>
                          </w:r>
                        </w:p>
                      </w:tc>
                      <w:tc>
                        <w:tcPr>
                          <w:tcW w:w="1347" w:type="dxa"/>
                          <w:tcMar>
                            <w:left w:w="0" w:type="dxa"/>
                            <w:right w:w="57" w:type="dxa"/>
                          </w:tcMar>
                        </w:tcPr>
                        <w:p w14:paraId="436B62DB" w14:textId="77777777" w:rsidR="009F2B40" w:rsidRPr="00FF4088" w:rsidRDefault="008D0E9A">
                          <w:pPr>
                            <w:pStyle w:val="Huisstijl-Gegeven"/>
                          </w:pPr>
                          <w:fldSimple w:instr=" NUMPAGES   \* MERGEFORMAT ">
                            <w:r>
                              <w:t>2</w:t>
                            </w:r>
                          </w:fldSimple>
                        </w:p>
                      </w:tc>
                    </w:tr>
                    <w:bookmarkEnd w:id="50"/>
                    <w:bookmarkEnd w:id="51"/>
                  </w:tbl>
                  <w:p w14:paraId="1404AB28" w14:textId="77777777" w:rsidR="009F2B40" w:rsidRPr="00FF4088" w:rsidRDefault="009F2B40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0A0DE" w14:textId="77777777" w:rsidR="0065111E" w:rsidRDefault="0065111E">
      <w:r>
        <w:separator/>
      </w:r>
    </w:p>
    <w:p w14:paraId="20E840BD" w14:textId="77777777" w:rsidR="0065111E" w:rsidRDefault="0065111E"/>
  </w:footnote>
  <w:footnote w:type="continuationSeparator" w:id="0">
    <w:p w14:paraId="1ED34EBE" w14:textId="77777777" w:rsidR="0065111E" w:rsidRDefault="0065111E">
      <w:r>
        <w:continuationSeparator/>
      </w:r>
    </w:p>
    <w:p w14:paraId="2B808220" w14:textId="77777777" w:rsidR="0065111E" w:rsidRDefault="006511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859F0" w14:textId="77777777" w:rsidR="009F2B40" w:rsidRDefault="009F2B40">
    <w:pPr>
      <w:pStyle w:val="Koptekst"/>
    </w:pPr>
  </w:p>
  <w:p w14:paraId="018F0ECE" w14:textId="77777777" w:rsidR="009F2B40" w:rsidRDefault="009F2B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15944" w14:textId="77777777" w:rsidR="009F2B40" w:rsidRPr="00FF4088" w:rsidRDefault="005C409D">
    <w:pPr>
      <w:pStyle w:val="Koptekst"/>
      <w:rPr>
        <w:rFonts w:cs="Verdana-Bold"/>
        <w:b/>
        <w:bCs/>
        <w:smallCaps/>
        <w:szCs w:val="18"/>
      </w:rPr>
    </w:pPr>
    <w:r>
      <w:rPr>
        <w:rFonts w:cs="Verdana-Bold"/>
        <w:b/>
        <w:bCs/>
        <w:smallCaps/>
        <w:noProof/>
        <w:szCs w:val="18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1D17563" wp14:editId="5B911621">
              <wp:simplePos x="0" y="0"/>
              <wp:positionH relativeFrom="column">
                <wp:posOffset>4832350</wp:posOffset>
              </wp:positionH>
              <wp:positionV relativeFrom="page">
                <wp:posOffset>1884045</wp:posOffset>
              </wp:positionV>
              <wp:extent cx="1492250" cy="8096250"/>
              <wp:effectExtent l="3175" t="0" r="0" b="1905"/>
              <wp:wrapNone/>
              <wp:docPr id="10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809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16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60"/>
                          </w:tblGrid>
                          <w:tr w:rsidR="00C35D21" w:rsidRPr="00C35D21" w14:paraId="7FAB17C3" w14:textId="77777777" w:rsidTr="00C35D21">
                            <w:tc>
                              <w:tcPr>
                                <w:tcW w:w="2160" w:type="dxa"/>
                              </w:tcPr>
                              <w:p w14:paraId="18EFBEDD" w14:textId="77777777" w:rsidR="00C35D21" w:rsidRPr="00C35D21" w:rsidRDefault="00C35D21" w:rsidP="00C35D21">
                                <w:pPr>
                                  <w:spacing w:before="88" w:line="273" w:lineRule="auto"/>
                                  <w:ind w:right="589"/>
                                  <w:rPr>
                                    <w:b/>
                                    <w:spacing w:val="-2"/>
                                    <w:sz w:val="13"/>
                                    <w:szCs w:val="13"/>
                                  </w:rPr>
                                </w:pPr>
                                <w:r w:rsidRPr="00C35D21">
                                  <w:rPr>
                                    <w:b/>
                                    <w:spacing w:val="-2"/>
                                    <w:sz w:val="13"/>
                                    <w:szCs w:val="13"/>
                                  </w:rPr>
                                  <w:t>Vergunningen, handhaving natuur en dier</w:t>
                                </w:r>
                              </w:p>
                              <w:p w14:paraId="4079F00A" w14:textId="77777777" w:rsidR="00C35D21" w:rsidRPr="00C35D21" w:rsidRDefault="00C35D21" w:rsidP="00C35D21">
                                <w:pPr>
                                  <w:spacing w:before="88" w:line="273" w:lineRule="auto"/>
                                  <w:ind w:right="589"/>
                                  <w:rPr>
                                    <w:bCs/>
                                    <w:i/>
                                    <w:sz w:val="13"/>
                                    <w:szCs w:val="13"/>
                                  </w:rPr>
                                </w:pPr>
                                <w:r w:rsidRPr="00C35D21">
                                  <w:rPr>
                                    <w:bCs/>
                                    <w:spacing w:val="-2"/>
                                    <w:sz w:val="13"/>
                                    <w:szCs w:val="13"/>
                                  </w:rPr>
                                  <w:t>In beslag- en in</w:t>
                                </w:r>
                                <w:r w:rsidRPr="00C35D21">
                                  <w:rPr>
                                    <w:bCs/>
                                    <w:spacing w:val="-2"/>
                                    <w:sz w:val="13"/>
                                    <w:szCs w:val="13"/>
                                  </w:rPr>
                                  <w:br/>
                                  <w:t>bewaringname</w:t>
                                </w:r>
                              </w:p>
                              <w:p w14:paraId="556ADCF2" w14:textId="77777777" w:rsidR="00C35D21" w:rsidRPr="00C35D21" w:rsidRDefault="00C35D21" w:rsidP="00C35D21">
                                <w:pPr>
                                  <w:rPr>
                                    <w:sz w:val="13"/>
                                    <w:szCs w:val="13"/>
                                  </w:rPr>
                                </w:pPr>
                              </w:p>
                            </w:tc>
                          </w:tr>
                          <w:tr w:rsidR="00C35D21" w:rsidRPr="00C35D21" w14:paraId="72C10C09" w14:textId="77777777" w:rsidTr="00C35D21">
                            <w:tc>
                              <w:tcPr>
                                <w:tcW w:w="2160" w:type="dxa"/>
                              </w:tcPr>
                              <w:p w14:paraId="61BB8A99" w14:textId="20FA7B9D" w:rsidR="00C35D21" w:rsidRPr="00C35D21" w:rsidRDefault="00C35D21" w:rsidP="00C35D21">
                                <w:pPr>
                                  <w:rPr>
                                    <w:sz w:val="13"/>
                                    <w:szCs w:val="13"/>
                                  </w:rPr>
                                </w:pPr>
                                <w:r w:rsidRPr="00C35D21">
                                  <w:rPr>
                                    <w:sz w:val="13"/>
                                    <w:szCs w:val="13"/>
                                  </w:rPr>
                                  <w:t>Datum</w:t>
                                </w:r>
                              </w:p>
                            </w:tc>
                          </w:tr>
                          <w:tr w:rsidR="00C35D21" w:rsidRPr="00C35D21" w14:paraId="4F0D7D73" w14:textId="77777777" w:rsidTr="00C35D21">
                            <w:tc>
                              <w:tcPr>
                                <w:tcW w:w="2160" w:type="dxa"/>
                              </w:tcPr>
                              <w:p w14:paraId="6F6D4C1A" w14:textId="7F23780C" w:rsidR="00C35D21" w:rsidRPr="00C35D21" w:rsidRDefault="00C35D21" w:rsidP="00C35D21">
                                <w:pPr>
                                  <w:rPr>
                                    <w:sz w:val="13"/>
                                    <w:szCs w:val="13"/>
                                  </w:rPr>
                                </w:pPr>
                                <w:r w:rsidRPr="00C35D21">
                                  <w:rPr>
                                    <w:sz w:val="13"/>
                                    <w:szCs w:val="13"/>
                                  </w:rPr>
                                  <w:fldChar w:fldCharType="begin"/>
                                </w:r>
                                <w:r w:rsidRPr="00C35D21">
                                  <w:rPr>
                                    <w:sz w:val="13"/>
                                    <w:szCs w:val="13"/>
                                  </w:rPr>
                                  <w:instrText xml:space="preserve"> TIME \@ "d MMMM yyyy" </w:instrText>
                                </w:r>
                                <w:r w:rsidRPr="00C35D21">
                                  <w:rPr>
                                    <w:sz w:val="13"/>
                                    <w:szCs w:val="13"/>
                                  </w:rPr>
                                  <w:fldChar w:fldCharType="separate"/>
                                </w:r>
                                <w:r w:rsidR="009E7BAA">
                                  <w:rPr>
                                    <w:noProof/>
                                    <w:sz w:val="13"/>
                                    <w:szCs w:val="13"/>
                                  </w:rPr>
                                  <w:t>16 december 2025</w:t>
                                </w:r>
                                <w:r w:rsidRPr="00C35D21">
                                  <w:rPr>
                                    <w:sz w:val="13"/>
                                    <w:szCs w:val="13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2F7AA28" w14:textId="77777777" w:rsidR="009F2B40" w:rsidRPr="00FF4088" w:rsidRDefault="009F2B4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D17563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6" type="#_x0000_t202" style="position:absolute;margin-left:380.5pt;margin-top:148.35pt;width:117.5pt;height:637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" filled="f" stroked="f">
              <v:textbox>
                <w:txbxContent>
                  <w:tbl>
                    <w:tblPr>
                      <w:tblW w:w="216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60"/>
                    </w:tblGrid>
                    <w:tr w:rsidR="00C35D21" w:rsidRPr="00C35D21" w14:paraId="7FAB17C3" w14:textId="77777777" w:rsidTr="00C35D21">
                      <w:tc>
                        <w:tcPr>
                          <w:tcW w:w="2160" w:type="dxa"/>
                        </w:tcPr>
                        <w:p w14:paraId="18EFBEDD" w14:textId="77777777" w:rsidR="00C35D21" w:rsidRPr="00C35D21" w:rsidRDefault="00C35D21" w:rsidP="00C35D21">
                          <w:pPr>
                            <w:spacing w:before="88" w:line="273" w:lineRule="auto"/>
                            <w:ind w:right="589"/>
                            <w:rPr>
                              <w:b/>
                              <w:spacing w:val="-2"/>
                              <w:sz w:val="13"/>
                              <w:szCs w:val="13"/>
                            </w:rPr>
                          </w:pPr>
                          <w:r w:rsidRPr="00C35D21">
                            <w:rPr>
                              <w:b/>
                              <w:spacing w:val="-2"/>
                              <w:sz w:val="13"/>
                              <w:szCs w:val="13"/>
                            </w:rPr>
                            <w:t>Vergunningen, handhaving natuur en dier</w:t>
                          </w:r>
                        </w:p>
                        <w:p w14:paraId="4079F00A" w14:textId="77777777" w:rsidR="00C35D21" w:rsidRPr="00C35D21" w:rsidRDefault="00C35D21" w:rsidP="00C35D21">
                          <w:pPr>
                            <w:spacing w:before="88" w:line="273" w:lineRule="auto"/>
                            <w:ind w:right="589"/>
                            <w:rPr>
                              <w:bCs/>
                              <w:i/>
                              <w:sz w:val="13"/>
                              <w:szCs w:val="13"/>
                            </w:rPr>
                          </w:pPr>
                          <w:r w:rsidRPr="00C35D21">
                            <w:rPr>
                              <w:bCs/>
                              <w:spacing w:val="-2"/>
                              <w:sz w:val="13"/>
                              <w:szCs w:val="13"/>
                            </w:rPr>
                            <w:t>In beslag- en in</w:t>
                          </w:r>
                          <w:r w:rsidRPr="00C35D21">
                            <w:rPr>
                              <w:bCs/>
                              <w:spacing w:val="-2"/>
                              <w:sz w:val="13"/>
                              <w:szCs w:val="13"/>
                            </w:rPr>
                            <w:br/>
                            <w:t>bewaringname</w:t>
                          </w:r>
                        </w:p>
                        <w:p w14:paraId="556ADCF2" w14:textId="77777777" w:rsidR="00C35D21" w:rsidRPr="00C35D21" w:rsidRDefault="00C35D21" w:rsidP="00C35D21">
                          <w:pPr>
                            <w:rPr>
                              <w:sz w:val="13"/>
                              <w:szCs w:val="13"/>
                            </w:rPr>
                          </w:pPr>
                        </w:p>
                      </w:tc>
                    </w:tr>
                    <w:tr w:rsidR="00C35D21" w:rsidRPr="00C35D21" w14:paraId="72C10C09" w14:textId="77777777" w:rsidTr="00C35D21">
                      <w:tc>
                        <w:tcPr>
                          <w:tcW w:w="2160" w:type="dxa"/>
                        </w:tcPr>
                        <w:p w14:paraId="61BB8A99" w14:textId="20FA7B9D" w:rsidR="00C35D21" w:rsidRPr="00C35D21" w:rsidRDefault="00C35D21" w:rsidP="00C35D21">
                          <w:pPr>
                            <w:rPr>
                              <w:sz w:val="13"/>
                              <w:szCs w:val="13"/>
                            </w:rPr>
                          </w:pPr>
                          <w:r w:rsidRPr="00C35D21">
                            <w:rPr>
                              <w:sz w:val="13"/>
                              <w:szCs w:val="13"/>
                            </w:rPr>
                            <w:t>Datum</w:t>
                          </w:r>
                        </w:p>
                      </w:tc>
                    </w:tr>
                    <w:tr w:rsidR="00C35D21" w:rsidRPr="00C35D21" w14:paraId="4F0D7D73" w14:textId="77777777" w:rsidTr="00C35D21">
                      <w:tc>
                        <w:tcPr>
                          <w:tcW w:w="2160" w:type="dxa"/>
                        </w:tcPr>
                        <w:p w14:paraId="6F6D4C1A" w14:textId="7F23780C" w:rsidR="00C35D21" w:rsidRPr="00C35D21" w:rsidRDefault="00C35D21" w:rsidP="00C35D21">
                          <w:pPr>
                            <w:rPr>
                              <w:sz w:val="13"/>
                              <w:szCs w:val="13"/>
                            </w:rPr>
                          </w:pPr>
                          <w:r w:rsidRPr="00C35D21">
                            <w:rPr>
                              <w:sz w:val="13"/>
                              <w:szCs w:val="13"/>
                            </w:rPr>
                            <w:fldChar w:fldCharType="begin"/>
                          </w:r>
                          <w:r w:rsidRPr="00C35D21">
                            <w:rPr>
                              <w:sz w:val="13"/>
                              <w:szCs w:val="13"/>
                            </w:rPr>
                            <w:instrText xml:space="preserve"> TIME \@ "d MMMM yyyy" </w:instrText>
                          </w:r>
                          <w:r w:rsidRPr="00C35D21">
                            <w:rPr>
                              <w:sz w:val="13"/>
                              <w:szCs w:val="13"/>
                            </w:rPr>
                            <w:fldChar w:fldCharType="separate"/>
                          </w:r>
                          <w:r w:rsidR="009E7BAA">
                            <w:rPr>
                              <w:noProof/>
                              <w:sz w:val="13"/>
                              <w:szCs w:val="13"/>
                            </w:rPr>
                            <w:t>16 december 2025</w:t>
                          </w:r>
                          <w:r w:rsidRPr="00C35D21">
                            <w:rPr>
                              <w:sz w:val="13"/>
                              <w:szCs w:val="13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2F7AA28" w14:textId="77777777" w:rsidR="009F2B40" w:rsidRPr="00FF4088" w:rsidRDefault="009F2B40"/>
                </w:txbxContent>
              </v:textbox>
              <w10:wrap anchory="page"/>
            </v:shape>
          </w:pict>
        </mc:Fallback>
      </mc:AlternateContent>
    </w:r>
  </w:p>
  <w:tbl>
    <w:tblPr>
      <w:tblW w:w="752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9F2B40" w:rsidRPr="00FF4088" w14:paraId="65D22B3C" w14:textId="77777777">
      <w:tc>
        <w:tcPr>
          <w:tcW w:w="7520" w:type="dxa"/>
        </w:tcPr>
        <w:p w14:paraId="610A5E57" w14:textId="77777777" w:rsidR="009F2B40" w:rsidRPr="00FF4088" w:rsidRDefault="009F2B40" w:rsidP="00FF4088">
          <w:pPr>
            <w:pStyle w:val="Huisstijl-Rubricering"/>
          </w:pPr>
          <w:bookmarkStart w:id="11" w:name="bmRubricering2"/>
          <w:r w:rsidRPr="00FF4088">
            <w:t xml:space="preserve"> </w:t>
          </w:r>
        </w:p>
      </w:tc>
    </w:tr>
    <w:bookmarkEnd w:id="11"/>
  </w:tbl>
  <w:p w14:paraId="4AD191C2" w14:textId="77777777" w:rsidR="009F2B40" w:rsidRPr="00FF4088" w:rsidRDefault="009F2B40">
    <w:pPr>
      <w:spacing w:line="180" w:lineRule="exact"/>
    </w:pPr>
  </w:p>
  <w:p w14:paraId="64D1AE12" w14:textId="77777777" w:rsidR="009F2B40" w:rsidRPr="00FF4088" w:rsidRDefault="009F2B40">
    <w:pPr>
      <w:spacing w:line="0" w:lineRule="atLeas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C92DF" w14:textId="77777777" w:rsidR="009F2B40" w:rsidRDefault="005C409D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2F09ABD" wp14:editId="636D07DE">
              <wp:simplePos x="0" y="0"/>
              <wp:positionH relativeFrom="column">
                <wp:posOffset>4833620</wp:posOffset>
              </wp:positionH>
              <wp:positionV relativeFrom="page">
                <wp:posOffset>1882140</wp:posOffset>
              </wp:positionV>
              <wp:extent cx="1492250" cy="8096250"/>
              <wp:effectExtent l="4445" t="0" r="0" b="3810"/>
              <wp:wrapNone/>
              <wp:docPr id="7" name="Text 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809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16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60"/>
                          </w:tblGrid>
                          <w:tr w:rsidR="00C35D21" w:rsidRPr="00921350" w14:paraId="57219D2F" w14:textId="77777777" w:rsidTr="00921350">
                            <w:tc>
                              <w:tcPr>
                                <w:tcW w:w="2160" w:type="dxa"/>
                              </w:tcPr>
                              <w:p w14:paraId="6535AC58" w14:textId="023BFE0E" w:rsidR="00C35D21" w:rsidRPr="00921350" w:rsidRDefault="00C35D21" w:rsidP="00C35D21">
                                <w:pPr>
                                  <w:pStyle w:val="Huisstijl-Adres"/>
                                  <w:spacing w:line="276" w:lineRule="auto"/>
                                  <w:rPr>
                                    <w:b/>
                                  </w:rPr>
                                </w:pPr>
                                <w:bookmarkStart w:id="19" w:name="bmKleindochter"/>
                                <w:r w:rsidRPr="008401D7">
                                  <w:rPr>
                                    <w:b/>
                                  </w:rPr>
                                  <w:t>Rijksdienst voor Ondernemend</w:t>
                                </w:r>
                                <w:r w:rsidRPr="008401D7">
                                  <w:rPr>
                                    <w:b/>
                                    <w:spacing w:val="-12"/>
                                  </w:rPr>
                                  <w:t xml:space="preserve"> </w:t>
                                </w:r>
                                <w:r w:rsidRPr="008401D7">
                                  <w:rPr>
                                    <w:b/>
                                  </w:rPr>
                                  <w:t>Nederland</w:t>
                                </w:r>
                              </w:p>
                            </w:tc>
                          </w:tr>
                          <w:tr w:rsidR="00C35D21" w:rsidRPr="00FF4088" w14:paraId="70B93301" w14:textId="77777777" w:rsidTr="00921350">
                            <w:tc>
                              <w:tcPr>
                                <w:tcW w:w="2160" w:type="dxa"/>
                              </w:tcPr>
                              <w:p w14:paraId="2090DE9F" w14:textId="2D7C863B" w:rsidR="00C35D21" w:rsidRPr="00FF4088" w:rsidRDefault="00C35D21" w:rsidP="00C35D21">
                                <w:pPr>
                                  <w:pStyle w:val="Huisstijl-Legeregel"/>
                                  <w:spacing w:line="276" w:lineRule="auto"/>
                                </w:pPr>
                                <w:bookmarkStart w:id="20" w:name="bmLegeregel3"/>
                                <w:bookmarkEnd w:id="19"/>
                                <w:r w:rsidRPr="008401D7">
                                  <w:t>Prinses Beatrixlaan 2</w:t>
                                </w:r>
                                <w:r w:rsidRPr="008401D7">
                                  <w:br/>
                                  <w:t>2595 AL, Den Haag</w:t>
                                </w:r>
                                <w:r w:rsidRPr="008401D7">
                                  <w:rPr>
                                    <w:color w:val="F79646" w:themeColor="accent6"/>
                                  </w:rPr>
                                  <w:t xml:space="preserve"> </w:t>
                                </w:r>
                                <w:r w:rsidRPr="008401D7">
                                  <w:rPr>
                                    <w:color w:val="F79646" w:themeColor="accent6"/>
                                  </w:rPr>
                                  <w:br/>
                                </w:r>
                                <w:r w:rsidRPr="008401D7">
                                  <w:rPr>
                                    <w:spacing w:val="-2"/>
                                  </w:rPr>
                                  <w:t xml:space="preserve">www.rvo.nl </w:t>
                                </w:r>
                                <w:r w:rsidRPr="008401D7">
                                  <w:rPr>
                                    <w:spacing w:val="-2"/>
                                  </w:rPr>
                                  <w:br/>
                                </w:r>
                                <w:r w:rsidRPr="008401D7">
                                  <w:t>T</w:t>
                                </w:r>
                                <w:r w:rsidRPr="008401D7">
                                  <w:rPr>
                                    <w:spacing w:val="61"/>
                                  </w:rPr>
                                  <w:t xml:space="preserve"> </w:t>
                                </w:r>
                                <w:r w:rsidRPr="008401D7">
                                  <w:t>088</w:t>
                                </w:r>
                                <w:r w:rsidRPr="008401D7"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 w:rsidRPr="008401D7">
                                  <w:t>042</w:t>
                                </w:r>
                                <w:r w:rsidRPr="008401D7"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 w:rsidRPr="008401D7">
                                  <w:t>42</w:t>
                                </w:r>
                                <w:r w:rsidRPr="008401D7"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 w:rsidRPr="008401D7">
                                  <w:rPr>
                                    <w:spacing w:val="-5"/>
                                  </w:rPr>
                                  <w:t>42</w:t>
                                </w:r>
                              </w:p>
                            </w:tc>
                          </w:tr>
                          <w:tr w:rsidR="00C35D21" w:rsidRPr="00FF4088" w14:paraId="2A4FF46D" w14:textId="77777777" w:rsidTr="00921350">
                            <w:tc>
                              <w:tcPr>
                                <w:tcW w:w="2160" w:type="dxa"/>
                              </w:tcPr>
                              <w:p w14:paraId="0BE6A4E1" w14:textId="1D3661BF" w:rsidR="00C35D21" w:rsidRPr="00FF4088" w:rsidRDefault="00C35D21" w:rsidP="00C35D21">
                                <w:pPr>
                                  <w:pStyle w:val="Huisstijl-Legeregel"/>
                                  <w:spacing w:line="276" w:lineRule="auto"/>
                                </w:pPr>
                                <w:bookmarkStart w:id="21" w:name="bmLegeregel4"/>
                                <w:bookmarkEnd w:id="20"/>
                              </w:p>
                            </w:tc>
                          </w:tr>
                          <w:tr w:rsidR="00C35D21" w:rsidRPr="00FF4088" w14:paraId="1E341EA9" w14:textId="77777777" w:rsidTr="00921350">
                            <w:tc>
                              <w:tcPr>
                                <w:tcW w:w="2160" w:type="dxa"/>
                              </w:tcPr>
                              <w:p w14:paraId="1429AF3B" w14:textId="50890406" w:rsidR="00C35D21" w:rsidRPr="00FF4088" w:rsidRDefault="00C35D21" w:rsidP="00C35D21">
                                <w:pPr>
                                  <w:pStyle w:val="Huisstijl-Legeregel"/>
                                  <w:spacing w:line="276" w:lineRule="auto"/>
                                </w:pPr>
                                <w:r w:rsidRPr="008401D7">
                                  <w:rPr>
                                    <w:b/>
                                    <w:spacing w:val="-2"/>
                                  </w:rPr>
                                  <w:t>Vergunningen, handhaving natuur en dier</w:t>
                                </w:r>
                              </w:p>
                            </w:tc>
                          </w:tr>
                          <w:tr w:rsidR="00C35D21" w:rsidRPr="00FF4088" w14:paraId="0CD1E29D" w14:textId="77777777" w:rsidTr="00921350">
                            <w:tc>
                              <w:tcPr>
                                <w:tcW w:w="2160" w:type="dxa"/>
                              </w:tcPr>
                              <w:p w14:paraId="5895FB2D" w14:textId="6AEF5EC6" w:rsidR="00C35D21" w:rsidRPr="008401D7" w:rsidRDefault="00C35D21" w:rsidP="00C35D21">
                                <w:pPr>
                                  <w:pStyle w:val="Huisstijl-Legeregel"/>
                                  <w:spacing w:line="276" w:lineRule="auto"/>
                                  <w:rPr>
                                    <w:b/>
                                    <w:spacing w:val="-2"/>
                                  </w:rPr>
                                </w:pPr>
                                <w:r w:rsidRPr="008401D7">
                                  <w:rPr>
                                    <w:bCs/>
                                    <w:spacing w:val="-2"/>
                                  </w:rPr>
                                  <w:t>In beslag- en in</w:t>
                                </w:r>
                                <w:r w:rsidRPr="008401D7">
                                  <w:rPr>
                                    <w:bCs/>
                                    <w:spacing w:val="-2"/>
                                  </w:rPr>
                                  <w:br/>
                                  <w:t>bewaringname</w:t>
                                </w:r>
                              </w:p>
                            </w:tc>
                          </w:tr>
                          <w:bookmarkEnd w:id="21"/>
                        </w:tbl>
                        <w:p w14:paraId="5860C546" w14:textId="77777777" w:rsidR="009F2B40" w:rsidRPr="00FF4088" w:rsidRDefault="009F2B4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F09ABD" id="_x0000_t202" coordsize="21600,21600" o:spt="202" path="m,l,21600r21600,l21600,xe">
              <v:stroke joinstyle="miter"/>
              <v:path gradientshapeok="t" o:connecttype="rect"/>
            </v:shapetype>
            <v:shape id="Text Box 67" o:spid="_x0000_s1031" type="#_x0000_t202" style="position:absolute;margin-left:380.6pt;margin-top:148.2pt;width:117.5pt;height:6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" filled="f" stroked="f">
              <v:textbox>
                <w:txbxContent>
                  <w:tbl>
                    <w:tblPr>
                      <w:tblW w:w="216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60"/>
                    </w:tblGrid>
                    <w:tr w:rsidR="00C35D21" w:rsidRPr="00921350" w14:paraId="57219D2F" w14:textId="77777777" w:rsidTr="00921350">
                      <w:tc>
                        <w:tcPr>
                          <w:tcW w:w="2160" w:type="dxa"/>
                        </w:tcPr>
                        <w:p w14:paraId="6535AC58" w14:textId="023BFE0E" w:rsidR="00C35D21" w:rsidRPr="00921350" w:rsidRDefault="00C35D21" w:rsidP="00C35D21">
                          <w:pPr>
                            <w:pStyle w:val="Huisstijl-Adres"/>
                            <w:spacing w:line="276" w:lineRule="auto"/>
                            <w:rPr>
                              <w:b/>
                            </w:rPr>
                          </w:pPr>
                          <w:bookmarkStart w:id="22" w:name="bmKleindochter"/>
                          <w:r w:rsidRPr="008401D7">
                            <w:rPr>
                              <w:b/>
                            </w:rPr>
                            <w:t>Rijksdienst voor Ondernemend</w:t>
                          </w:r>
                          <w:r w:rsidRPr="008401D7">
                            <w:rPr>
                              <w:b/>
                              <w:spacing w:val="-12"/>
                            </w:rPr>
                            <w:t xml:space="preserve"> </w:t>
                          </w:r>
                          <w:r w:rsidRPr="008401D7">
                            <w:rPr>
                              <w:b/>
                            </w:rPr>
                            <w:t>Nederland</w:t>
                          </w:r>
                        </w:p>
                      </w:tc>
                    </w:tr>
                    <w:tr w:rsidR="00C35D21" w:rsidRPr="00FF4088" w14:paraId="70B93301" w14:textId="77777777" w:rsidTr="00921350">
                      <w:tc>
                        <w:tcPr>
                          <w:tcW w:w="2160" w:type="dxa"/>
                        </w:tcPr>
                        <w:p w14:paraId="2090DE9F" w14:textId="2D7C863B" w:rsidR="00C35D21" w:rsidRPr="00FF4088" w:rsidRDefault="00C35D21" w:rsidP="00C35D21">
                          <w:pPr>
                            <w:pStyle w:val="Huisstijl-Legeregel"/>
                            <w:spacing w:line="276" w:lineRule="auto"/>
                          </w:pPr>
                          <w:bookmarkStart w:id="23" w:name="bmLegeregel3"/>
                          <w:bookmarkEnd w:id="22"/>
                          <w:r w:rsidRPr="008401D7">
                            <w:t>Prinses Beatrixlaan 2</w:t>
                          </w:r>
                          <w:r w:rsidRPr="008401D7">
                            <w:br/>
                            <w:t>2595 AL, Den Haag</w:t>
                          </w:r>
                          <w:r w:rsidRPr="008401D7">
                            <w:rPr>
                              <w:color w:val="F79646" w:themeColor="accent6"/>
                            </w:rPr>
                            <w:t xml:space="preserve"> </w:t>
                          </w:r>
                          <w:r w:rsidRPr="008401D7">
                            <w:rPr>
                              <w:color w:val="F79646" w:themeColor="accent6"/>
                            </w:rPr>
                            <w:br/>
                          </w:r>
                          <w:r w:rsidRPr="008401D7">
                            <w:rPr>
                              <w:spacing w:val="-2"/>
                            </w:rPr>
                            <w:t xml:space="preserve">www.rvo.nl </w:t>
                          </w:r>
                          <w:r w:rsidRPr="008401D7">
                            <w:rPr>
                              <w:spacing w:val="-2"/>
                            </w:rPr>
                            <w:br/>
                          </w:r>
                          <w:r w:rsidRPr="008401D7">
                            <w:t>T</w:t>
                          </w:r>
                          <w:r w:rsidRPr="008401D7">
                            <w:rPr>
                              <w:spacing w:val="61"/>
                            </w:rPr>
                            <w:t xml:space="preserve"> </w:t>
                          </w:r>
                          <w:r w:rsidRPr="008401D7">
                            <w:t>088</w:t>
                          </w:r>
                          <w:r w:rsidRPr="008401D7">
                            <w:rPr>
                              <w:spacing w:val="-1"/>
                            </w:rPr>
                            <w:t xml:space="preserve"> </w:t>
                          </w:r>
                          <w:r w:rsidRPr="008401D7">
                            <w:t>042</w:t>
                          </w:r>
                          <w:r w:rsidRPr="008401D7">
                            <w:rPr>
                              <w:spacing w:val="-2"/>
                            </w:rPr>
                            <w:t xml:space="preserve"> </w:t>
                          </w:r>
                          <w:r w:rsidRPr="008401D7">
                            <w:t>42</w:t>
                          </w:r>
                          <w:r w:rsidRPr="008401D7">
                            <w:rPr>
                              <w:spacing w:val="-3"/>
                            </w:rPr>
                            <w:t xml:space="preserve"> </w:t>
                          </w:r>
                          <w:r w:rsidRPr="008401D7">
                            <w:rPr>
                              <w:spacing w:val="-5"/>
                            </w:rPr>
                            <w:t>42</w:t>
                          </w:r>
                        </w:p>
                      </w:tc>
                    </w:tr>
                    <w:tr w:rsidR="00C35D21" w:rsidRPr="00FF4088" w14:paraId="2A4FF46D" w14:textId="77777777" w:rsidTr="00921350">
                      <w:tc>
                        <w:tcPr>
                          <w:tcW w:w="2160" w:type="dxa"/>
                        </w:tcPr>
                        <w:p w14:paraId="0BE6A4E1" w14:textId="1D3661BF" w:rsidR="00C35D21" w:rsidRPr="00FF4088" w:rsidRDefault="00C35D21" w:rsidP="00C35D21">
                          <w:pPr>
                            <w:pStyle w:val="Huisstijl-Legeregel"/>
                            <w:spacing w:line="276" w:lineRule="auto"/>
                          </w:pPr>
                          <w:bookmarkStart w:id="24" w:name="bmLegeregel4"/>
                          <w:bookmarkEnd w:id="23"/>
                        </w:p>
                      </w:tc>
                    </w:tr>
                    <w:tr w:rsidR="00C35D21" w:rsidRPr="00FF4088" w14:paraId="1E341EA9" w14:textId="77777777" w:rsidTr="00921350">
                      <w:tc>
                        <w:tcPr>
                          <w:tcW w:w="2160" w:type="dxa"/>
                        </w:tcPr>
                        <w:p w14:paraId="1429AF3B" w14:textId="50890406" w:rsidR="00C35D21" w:rsidRPr="00FF4088" w:rsidRDefault="00C35D21" w:rsidP="00C35D21">
                          <w:pPr>
                            <w:pStyle w:val="Huisstijl-Legeregel"/>
                            <w:spacing w:line="276" w:lineRule="auto"/>
                          </w:pPr>
                          <w:r w:rsidRPr="008401D7">
                            <w:rPr>
                              <w:b/>
                              <w:spacing w:val="-2"/>
                            </w:rPr>
                            <w:t>Vergunningen, handhaving natuur en dier</w:t>
                          </w:r>
                        </w:p>
                      </w:tc>
                    </w:tr>
                    <w:tr w:rsidR="00C35D21" w:rsidRPr="00FF4088" w14:paraId="0CD1E29D" w14:textId="77777777" w:rsidTr="00921350">
                      <w:tc>
                        <w:tcPr>
                          <w:tcW w:w="2160" w:type="dxa"/>
                        </w:tcPr>
                        <w:p w14:paraId="5895FB2D" w14:textId="6AEF5EC6" w:rsidR="00C35D21" w:rsidRPr="008401D7" w:rsidRDefault="00C35D21" w:rsidP="00C35D21">
                          <w:pPr>
                            <w:pStyle w:val="Huisstijl-Legeregel"/>
                            <w:spacing w:line="276" w:lineRule="auto"/>
                            <w:rPr>
                              <w:b/>
                              <w:spacing w:val="-2"/>
                            </w:rPr>
                          </w:pPr>
                          <w:r w:rsidRPr="008401D7">
                            <w:rPr>
                              <w:bCs/>
                              <w:spacing w:val="-2"/>
                            </w:rPr>
                            <w:t>In beslag- en in</w:t>
                          </w:r>
                          <w:r w:rsidRPr="008401D7">
                            <w:rPr>
                              <w:bCs/>
                              <w:spacing w:val="-2"/>
                            </w:rPr>
                            <w:br/>
                            <w:t>bewaringname</w:t>
                          </w:r>
                        </w:p>
                      </w:tc>
                    </w:tr>
                    <w:bookmarkEnd w:id="24"/>
                  </w:tbl>
                  <w:p w14:paraId="5860C546" w14:textId="77777777" w:rsidR="009F2B40" w:rsidRPr="00FF4088" w:rsidRDefault="009F2B40"/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D3CD3A" wp14:editId="20752B66">
              <wp:simplePos x="0" y="0"/>
              <wp:positionH relativeFrom="page">
                <wp:posOffset>4051300</wp:posOffset>
              </wp:positionH>
              <wp:positionV relativeFrom="page">
                <wp:posOffset>-17780</wp:posOffset>
              </wp:positionV>
              <wp:extent cx="3568700" cy="1590675"/>
              <wp:effectExtent l="3175" t="1270" r="0" b="0"/>
              <wp:wrapNone/>
              <wp:docPr id="6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0" cy="1590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ook w:val="01E0" w:firstRow="1" w:lastRow="1" w:firstColumn="1" w:lastColumn="1" w:noHBand="0" w:noVBand="0"/>
                          </w:tblPr>
                          <w:tblGrid>
                            <w:gridCol w:w="4788"/>
                          </w:tblGrid>
                          <w:tr w:rsidR="009F2B40" w:rsidRPr="00FF4088" w14:paraId="4B39A677" w14:textId="77777777">
                            <w:trPr>
                              <w:trHeight w:val="1787"/>
                            </w:trPr>
                            <w:tc>
                              <w:tcPr>
                                <w:tcW w:w="478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3C88127A" w14:textId="77777777" w:rsidR="009F2B40" w:rsidRPr="00FF4088" w:rsidRDefault="005C409D">
                                <w:bookmarkStart w:id="25" w:name="bmLintregel1" w:colFirst="0" w:colLast="1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808924D" wp14:editId="7BE19A2A">
                                      <wp:extent cx="2343150" cy="1581150"/>
                                      <wp:effectExtent l="0" t="0" r="0" b="0"/>
                                      <wp:docPr id="12" name="Afbeelding 2" descr="RVO Nederlands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RVO Nederlands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343150" cy="15811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25"/>
                        </w:tbl>
                        <w:p w14:paraId="7DB3FC64" w14:textId="77777777" w:rsidR="009F2B40" w:rsidRPr="00FF4088" w:rsidRDefault="009F2B4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D3CD3A" id="Text Box 62" o:spid="_x0000_s1032" type="#_x0000_t202" style="position:absolute;margin-left:319pt;margin-top:-1.4pt;width:281pt;height:1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 w:firstRow="1" w:lastRow="1" w:firstColumn="1" w:lastColumn="1" w:noHBand="0" w:noVBand="0"/>
                    </w:tblPr>
                    <w:tblGrid>
                      <w:gridCol w:w="4788"/>
                    </w:tblGrid>
                    <w:tr w:rsidR="009F2B40" w:rsidRPr="00FF4088" w14:paraId="4B39A677" w14:textId="77777777">
                      <w:trPr>
                        <w:trHeight w:val="1787"/>
                      </w:trPr>
                      <w:tc>
                        <w:tcPr>
                          <w:tcW w:w="47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3C88127A" w14:textId="77777777" w:rsidR="009F2B40" w:rsidRPr="00FF4088" w:rsidRDefault="005C409D">
                          <w:bookmarkStart w:id="26" w:name="bmLintregel1" w:colFirst="0" w:colLast="1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808924D" wp14:editId="7BE19A2A">
                                <wp:extent cx="2343150" cy="1581150"/>
                                <wp:effectExtent l="0" t="0" r="0" b="0"/>
                                <wp:docPr id="12" name="Afbeelding 2" descr="RVO Nederlands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RVO Nederlands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43150" cy="1581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26"/>
                  </w:tbl>
                  <w:p w14:paraId="7DB3FC64" w14:textId="77777777" w:rsidR="009F2B40" w:rsidRPr="00FF4088" w:rsidRDefault="009F2B40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0EAF29" wp14:editId="3062A032">
              <wp:simplePos x="0" y="0"/>
              <wp:positionH relativeFrom="column">
                <wp:posOffset>2459355</wp:posOffset>
              </wp:positionH>
              <wp:positionV relativeFrom="page">
                <wp:posOffset>-68580</wp:posOffset>
              </wp:positionV>
              <wp:extent cx="4024630" cy="1746250"/>
              <wp:effectExtent l="1905" t="0" r="2540" b="0"/>
              <wp:wrapNone/>
              <wp:docPr id="5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24630" cy="174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594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60"/>
                            <w:gridCol w:w="5180"/>
                          </w:tblGrid>
                          <w:tr w:rsidR="009F2B40" w:rsidRPr="00FF4088" w14:paraId="38F9DFD6" w14:textId="77777777">
                            <w:trPr>
                              <w:trHeight w:val="2140"/>
                            </w:trPr>
                            <w:tc>
                              <w:tcPr>
                                <w:tcW w:w="737" w:type="dxa"/>
                              </w:tcPr>
                              <w:p w14:paraId="33F0D111" w14:textId="77777777" w:rsidR="009F2B40" w:rsidRPr="00FF4088" w:rsidRDefault="005C409D">
                                <w:pPr>
                                  <w:spacing w:line="240" w:lineRule="auto"/>
                                </w:pPr>
                                <w:bookmarkStart w:id="27" w:name="bmRijksLogo" w:colFirst="0" w:colLast="0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8E449C0" wp14:editId="08EE1468">
                                      <wp:extent cx="466725" cy="1333500"/>
                                      <wp:effectExtent l="0" t="0" r="9525" b="0"/>
                                      <wp:docPr id="11" name="Afbeelding 1" descr="Rijkslogo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Afbeelding 1" descr="Rijkslogo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66725" cy="13335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026" w:type="dxa"/>
                              </w:tcPr>
                              <w:p w14:paraId="38914B13" w14:textId="77777777" w:rsidR="009F2B40" w:rsidRPr="00FF4088" w:rsidRDefault="009F2B40">
                                <w:pPr>
                                  <w:spacing w:line="240" w:lineRule="auto"/>
                                  <w:rPr>
                                    <w:rFonts w:ascii="Times New Roman" w:hAnsi="Times New Roman"/>
                                    <w:sz w:val="24"/>
                                  </w:rPr>
                                </w:pPr>
                              </w:p>
                            </w:tc>
                          </w:tr>
                          <w:bookmarkEnd w:id="27"/>
                        </w:tbl>
                        <w:p w14:paraId="650CD69A" w14:textId="77777777" w:rsidR="009F2B40" w:rsidRPr="00FF4088" w:rsidRDefault="009F2B4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0EAF29" id="Text Box 56" o:spid="_x0000_s1033" type="#_x0000_t202" style="position:absolute;margin-left:193.65pt;margin-top:-5.4pt;width:316.9pt;height:13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" filled="f" stroked="f">
              <v:textbox>
                <w:txbxContent>
                  <w:tbl>
                    <w:tblPr>
                      <w:tblW w:w="594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60"/>
                      <w:gridCol w:w="5180"/>
                    </w:tblGrid>
                    <w:tr w:rsidR="009F2B40" w:rsidRPr="00FF4088" w14:paraId="38F9DFD6" w14:textId="77777777">
                      <w:trPr>
                        <w:trHeight w:val="2140"/>
                      </w:trPr>
                      <w:tc>
                        <w:tcPr>
                          <w:tcW w:w="737" w:type="dxa"/>
                        </w:tcPr>
                        <w:p w14:paraId="33F0D111" w14:textId="77777777" w:rsidR="009F2B40" w:rsidRPr="00FF4088" w:rsidRDefault="005C409D">
                          <w:pPr>
                            <w:spacing w:line="240" w:lineRule="auto"/>
                          </w:pPr>
                          <w:bookmarkStart w:id="28" w:name="bmRijksLogo" w:colFirst="0" w:colLast="0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8E449C0" wp14:editId="08EE1468">
                                <wp:extent cx="466725" cy="1333500"/>
                                <wp:effectExtent l="0" t="0" r="9525" b="0"/>
                                <wp:docPr id="11" name="Afbeelding 1" descr="Rijks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Afbeelding 1" descr="Rijks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6725" cy="1333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026" w:type="dxa"/>
                        </w:tcPr>
                        <w:p w14:paraId="38914B13" w14:textId="77777777" w:rsidR="009F2B40" w:rsidRPr="00FF4088" w:rsidRDefault="009F2B40">
                          <w:pPr>
                            <w:spacing w:line="240" w:lineRule="auto"/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c>
                    </w:tr>
                    <w:bookmarkEnd w:id="28"/>
                  </w:tbl>
                  <w:p w14:paraId="650CD69A" w14:textId="77777777" w:rsidR="009F2B40" w:rsidRPr="00FF4088" w:rsidRDefault="009F2B40"/>
                </w:txbxContent>
              </v:textbox>
              <w10:wrap anchory="page"/>
            </v:shape>
          </w:pict>
        </mc:Fallback>
      </mc:AlternateContent>
    </w:r>
  </w:p>
  <w:tbl>
    <w:tblPr>
      <w:tblW w:w="75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9F2B40" w14:paraId="2E5D0488" w14:textId="77777777">
      <w:trPr>
        <w:trHeight w:val="400"/>
      </w:trPr>
      <w:tc>
        <w:tcPr>
          <w:tcW w:w="7520" w:type="dxa"/>
        </w:tcPr>
        <w:p w14:paraId="001B3215" w14:textId="2F9A2915" w:rsidR="009F2B40" w:rsidRDefault="009F2B40" w:rsidP="00FF4088">
          <w:pPr>
            <w:pStyle w:val="Huisstijl-Retouradres"/>
            <w:rPr>
              <w:lang w:val="fr-FR"/>
            </w:rPr>
          </w:pPr>
          <w:bookmarkStart w:id="29" w:name="bmRetourAdres" w:colFirst="0" w:colLast="1"/>
          <w:r>
            <w:rPr>
              <w:lang w:val="fr-FR"/>
            </w:rPr>
            <w:t xml:space="preserve">&gt; Retouradres Postbus </w:t>
          </w:r>
          <w:r w:rsidR="00C35D21">
            <w:rPr>
              <w:lang w:val="fr-FR"/>
            </w:rPr>
            <w:t>93144</w:t>
          </w:r>
          <w:r>
            <w:rPr>
              <w:lang w:val="fr-FR"/>
            </w:rPr>
            <w:t xml:space="preserve"> 250</w:t>
          </w:r>
          <w:r w:rsidR="00C35D21">
            <w:rPr>
              <w:lang w:val="fr-FR"/>
            </w:rPr>
            <w:t>9</w:t>
          </w:r>
          <w:r>
            <w:rPr>
              <w:lang w:val="fr-FR"/>
            </w:rPr>
            <w:t xml:space="preserve"> </w:t>
          </w:r>
          <w:r w:rsidR="00C35D21">
            <w:rPr>
              <w:lang w:val="fr-FR"/>
            </w:rPr>
            <w:t>AC</w:t>
          </w:r>
          <w:r>
            <w:rPr>
              <w:lang w:val="fr-FR"/>
            </w:rPr>
            <w:t xml:space="preserve"> Den Haag</w:t>
          </w:r>
        </w:p>
      </w:tc>
    </w:tr>
    <w:tr w:rsidR="009F2B40" w14:paraId="72F809AB" w14:textId="77777777">
      <w:trPr>
        <w:cantSplit/>
        <w:trHeight w:hRule="exact" w:val="170"/>
      </w:trPr>
      <w:tc>
        <w:tcPr>
          <w:tcW w:w="7520" w:type="dxa"/>
        </w:tcPr>
        <w:p w14:paraId="4183A905" w14:textId="77777777" w:rsidR="009F2B40" w:rsidRDefault="009F2B40" w:rsidP="00FF4088">
          <w:pPr>
            <w:pStyle w:val="Huisstijl-Rubricering"/>
            <w:rPr>
              <w:lang w:val="fr-FR"/>
            </w:rPr>
          </w:pPr>
          <w:bookmarkStart w:id="30" w:name="bmRubricering" w:colFirst="0" w:colLast="1"/>
          <w:bookmarkEnd w:id="29"/>
          <w:r>
            <w:rPr>
              <w:lang w:val="fr-FR"/>
            </w:rPr>
            <w:t xml:space="preserve"> </w:t>
          </w:r>
        </w:p>
      </w:tc>
    </w:tr>
    <w:tr w:rsidR="009F2B40" w:rsidRPr="00FF4088" w14:paraId="4B5454C8" w14:textId="77777777">
      <w:trPr>
        <w:cantSplit/>
        <w:trHeight w:val="244"/>
      </w:trPr>
      <w:tc>
        <w:tcPr>
          <w:tcW w:w="7520" w:type="dxa"/>
        </w:tcPr>
        <w:p w14:paraId="3097D1B2" w14:textId="77777777" w:rsidR="009F2B40" w:rsidRPr="00FF4088" w:rsidRDefault="009F2B40" w:rsidP="00FF4088">
          <w:pPr>
            <w:pStyle w:val="Huisstijl-NAW"/>
            <w:rPr>
              <w:lang w:val="fr-FR"/>
            </w:rPr>
          </w:pPr>
          <w:bookmarkStart w:id="31" w:name="bmAdresRegel1"/>
          <w:bookmarkEnd w:id="30"/>
          <w:r w:rsidRPr="00FF4088">
            <w:rPr>
              <w:lang w:val="fr-FR"/>
            </w:rPr>
            <w:t xml:space="preserve"> </w:t>
          </w:r>
        </w:p>
      </w:tc>
    </w:tr>
    <w:tr w:rsidR="009F2B40" w:rsidRPr="00FF4088" w14:paraId="69E2E2FC" w14:textId="77777777">
      <w:trPr>
        <w:cantSplit/>
        <w:trHeight w:val="244"/>
      </w:trPr>
      <w:tc>
        <w:tcPr>
          <w:tcW w:w="7520" w:type="dxa"/>
        </w:tcPr>
        <w:p w14:paraId="7D45628E" w14:textId="77777777" w:rsidR="009F2B40" w:rsidRPr="00FF4088" w:rsidRDefault="009F2B40" w:rsidP="00FF4088">
          <w:pPr>
            <w:pStyle w:val="Huisstijl-NAW"/>
            <w:rPr>
              <w:lang w:val="fr-FR"/>
            </w:rPr>
          </w:pPr>
          <w:bookmarkStart w:id="32" w:name="bmAdresRegel2"/>
          <w:bookmarkEnd w:id="31"/>
          <w:r w:rsidRPr="00FF4088">
            <w:rPr>
              <w:lang w:val="fr-FR"/>
            </w:rPr>
            <w:t xml:space="preserve"> </w:t>
          </w:r>
        </w:p>
      </w:tc>
    </w:tr>
    <w:tr w:rsidR="009F2B40" w:rsidRPr="00FF4088" w14:paraId="45C97499" w14:textId="77777777">
      <w:trPr>
        <w:cantSplit/>
        <w:trHeight w:val="244"/>
      </w:trPr>
      <w:tc>
        <w:tcPr>
          <w:tcW w:w="7520" w:type="dxa"/>
        </w:tcPr>
        <w:p w14:paraId="402AD210" w14:textId="77777777" w:rsidR="009F2B40" w:rsidRPr="00FF4088" w:rsidRDefault="009F2B40" w:rsidP="00FF4088">
          <w:pPr>
            <w:pStyle w:val="Huisstijl-NAW"/>
            <w:rPr>
              <w:lang w:val="fr-FR"/>
            </w:rPr>
          </w:pPr>
          <w:bookmarkStart w:id="33" w:name="bmAdresRegel3"/>
          <w:bookmarkEnd w:id="32"/>
          <w:r w:rsidRPr="00FF4088">
            <w:rPr>
              <w:lang w:val="fr-FR"/>
            </w:rPr>
            <w:t xml:space="preserve"> </w:t>
          </w:r>
        </w:p>
      </w:tc>
    </w:tr>
    <w:tr w:rsidR="009F2B40" w:rsidRPr="00FF4088" w14:paraId="5700B0B8" w14:textId="77777777">
      <w:trPr>
        <w:cantSplit/>
        <w:trHeight w:val="244"/>
      </w:trPr>
      <w:tc>
        <w:tcPr>
          <w:tcW w:w="7520" w:type="dxa"/>
        </w:tcPr>
        <w:p w14:paraId="5C8AE1AE" w14:textId="77777777" w:rsidR="009F2B40" w:rsidRPr="00FF4088" w:rsidRDefault="009F2B40" w:rsidP="00FF4088">
          <w:pPr>
            <w:pStyle w:val="Huisstijl-NAW"/>
            <w:rPr>
              <w:lang w:val="fr-FR"/>
            </w:rPr>
          </w:pPr>
          <w:bookmarkStart w:id="34" w:name="bmAdresRegel4"/>
          <w:bookmarkEnd w:id="33"/>
          <w:r w:rsidRPr="00FF4088">
            <w:rPr>
              <w:lang w:val="fr-FR"/>
            </w:rPr>
            <w:t xml:space="preserve"> </w:t>
          </w:r>
        </w:p>
      </w:tc>
    </w:tr>
    <w:tr w:rsidR="009F2B40" w:rsidRPr="00FF4088" w14:paraId="1A137A5A" w14:textId="77777777">
      <w:trPr>
        <w:cantSplit/>
        <w:trHeight w:val="244"/>
      </w:trPr>
      <w:tc>
        <w:tcPr>
          <w:tcW w:w="7520" w:type="dxa"/>
        </w:tcPr>
        <w:p w14:paraId="50885AE2" w14:textId="77777777" w:rsidR="009F2B40" w:rsidRPr="00FF4088" w:rsidRDefault="009F2B40" w:rsidP="00FF4088">
          <w:pPr>
            <w:pStyle w:val="Huisstijl-NAW"/>
            <w:rPr>
              <w:lang w:val="fr-FR"/>
            </w:rPr>
          </w:pPr>
          <w:bookmarkStart w:id="35" w:name="bmAdresRegel5"/>
          <w:bookmarkEnd w:id="34"/>
          <w:r w:rsidRPr="00FF4088">
            <w:rPr>
              <w:lang w:val="fr-FR"/>
            </w:rPr>
            <w:t xml:space="preserve"> </w:t>
          </w:r>
        </w:p>
      </w:tc>
    </w:tr>
    <w:tr w:rsidR="009F2B40" w:rsidRPr="00FF4088" w14:paraId="3A553E27" w14:textId="77777777">
      <w:trPr>
        <w:cantSplit/>
        <w:trHeight w:val="244"/>
      </w:trPr>
      <w:tc>
        <w:tcPr>
          <w:tcW w:w="7520" w:type="dxa"/>
        </w:tcPr>
        <w:p w14:paraId="784997E6" w14:textId="77777777" w:rsidR="009F2B40" w:rsidRPr="00FF4088" w:rsidRDefault="009F2B40" w:rsidP="00FF4088">
          <w:pPr>
            <w:pStyle w:val="Huisstijl-NAW"/>
            <w:rPr>
              <w:lang w:val="fr-FR"/>
            </w:rPr>
          </w:pPr>
          <w:bookmarkStart w:id="36" w:name="bmAdresRegel6"/>
          <w:bookmarkEnd w:id="35"/>
          <w:r w:rsidRPr="00FF4088">
            <w:rPr>
              <w:lang w:val="fr-FR"/>
            </w:rPr>
            <w:t xml:space="preserve"> </w:t>
          </w:r>
        </w:p>
      </w:tc>
    </w:tr>
    <w:tr w:rsidR="009F2B40" w:rsidRPr="00FF4088" w14:paraId="34060143" w14:textId="77777777">
      <w:trPr>
        <w:cantSplit/>
        <w:trHeight w:val="244"/>
      </w:trPr>
      <w:tc>
        <w:tcPr>
          <w:tcW w:w="7520" w:type="dxa"/>
        </w:tcPr>
        <w:p w14:paraId="733E31B6" w14:textId="77777777" w:rsidR="009F2B40" w:rsidRPr="00FF4088" w:rsidRDefault="009F2B40" w:rsidP="00FF4088">
          <w:pPr>
            <w:pStyle w:val="Huisstijl-NAW"/>
            <w:rPr>
              <w:lang w:val="fr-FR"/>
            </w:rPr>
          </w:pPr>
          <w:bookmarkStart w:id="37" w:name="bmAdresRegel7"/>
          <w:bookmarkEnd w:id="36"/>
          <w:r w:rsidRPr="00FF4088">
            <w:rPr>
              <w:lang w:val="fr-FR"/>
            </w:rPr>
            <w:t xml:space="preserve"> </w:t>
          </w:r>
        </w:p>
      </w:tc>
    </w:tr>
    <w:tr w:rsidR="009F2B40" w:rsidRPr="00FF4088" w14:paraId="5EC75259" w14:textId="77777777">
      <w:trPr>
        <w:cantSplit/>
        <w:trHeight w:val="244"/>
      </w:trPr>
      <w:tc>
        <w:tcPr>
          <w:tcW w:w="7520" w:type="dxa"/>
        </w:tcPr>
        <w:p w14:paraId="656B41C7" w14:textId="77777777" w:rsidR="009F2B40" w:rsidRPr="00FF4088" w:rsidRDefault="009F2B40" w:rsidP="00FF4088">
          <w:pPr>
            <w:pStyle w:val="Huisstijl-NAW"/>
            <w:rPr>
              <w:lang w:val="fr-FR"/>
            </w:rPr>
          </w:pPr>
          <w:bookmarkStart w:id="38" w:name="bmAdresRegel8"/>
          <w:bookmarkEnd w:id="37"/>
          <w:r w:rsidRPr="00FF4088">
            <w:rPr>
              <w:lang w:val="fr-FR"/>
            </w:rPr>
            <w:t xml:space="preserve"> </w:t>
          </w:r>
        </w:p>
      </w:tc>
    </w:tr>
    <w:tr w:rsidR="009F2B40" w:rsidRPr="00FF4088" w14:paraId="177DF320" w14:textId="77777777">
      <w:trPr>
        <w:cantSplit/>
        <w:trHeight w:val="244"/>
      </w:trPr>
      <w:tc>
        <w:tcPr>
          <w:tcW w:w="7520" w:type="dxa"/>
        </w:tcPr>
        <w:p w14:paraId="1FAEFF1E" w14:textId="77777777" w:rsidR="009F2B40" w:rsidRPr="00FF4088" w:rsidRDefault="009F2B40" w:rsidP="00FF4088">
          <w:pPr>
            <w:pStyle w:val="Huisstijl-NAW"/>
            <w:rPr>
              <w:lang w:val="fr-FR"/>
            </w:rPr>
          </w:pPr>
          <w:bookmarkStart w:id="39" w:name="bmAdresRegel9"/>
          <w:bookmarkEnd w:id="38"/>
          <w:r w:rsidRPr="00FF4088">
            <w:rPr>
              <w:lang w:val="fr-FR"/>
            </w:rPr>
            <w:t xml:space="preserve"> </w:t>
          </w:r>
        </w:p>
      </w:tc>
    </w:tr>
    <w:bookmarkEnd w:id="39"/>
  </w:tbl>
  <w:p w14:paraId="55E4C234" w14:textId="77777777" w:rsidR="009F2B40" w:rsidRDefault="009F2B40">
    <w:pPr>
      <w:pStyle w:val="Koptekst"/>
      <w:rPr>
        <w:lang w:val="fr-FR"/>
      </w:rPr>
    </w:pPr>
  </w:p>
  <w:p w14:paraId="43FB2BD8" w14:textId="77777777" w:rsidR="009F2B40" w:rsidRDefault="009F2B40">
    <w:pPr>
      <w:pStyle w:val="Koptekst"/>
      <w:rPr>
        <w:lang w:val="fr-FR"/>
      </w:rPr>
    </w:pPr>
  </w:p>
  <w:p w14:paraId="15CDC6FA" w14:textId="77777777" w:rsidR="009F2B40" w:rsidRDefault="009F2B40">
    <w:pPr>
      <w:pStyle w:val="Koptekst"/>
      <w:rPr>
        <w:lang w:val="fr-FR"/>
      </w:rPr>
    </w:pPr>
  </w:p>
  <w:p w14:paraId="12571F91" w14:textId="77777777" w:rsidR="009F2B40" w:rsidRDefault="009F2B40">
    <w:pPr>
      <w:pStyle w:val="Koptekst"/>
      <w:rPr>
        <w:lang w:val="fr-FR"/>
      </w:rPr>
    </w:pPr>
  </w:p>
  <w:p w14:paraId="3362C0BD" w14:textId="77777777" w:rsidR="009F2B40" w:rsidRDefault="009F2B40">
    <w:pPr>
      <w:pStyle w:val="Koptekst"/>
      <w:rPr>
        <w:lang w:val="fr-FR"/>
      </w:rPr>
    </w:pPr>
  </w:p>
  <w:p w14:paraId="6E88DBF0" w14:textId="77777777" w:rsidR="009F2B40" w:rsidRDefault="009F2B40">
    <w:pPr>
      <w:pStyle w:val="Koptekst"/>
      <w:spacing w:line="320" w:lineRule="atLeast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9B860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46C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8A9F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52E27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C02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C40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360B6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B4429E"/>
    <w:lvl w:ilvl="0">
      <w:start w:val="1"/>
      <w:numFmt w:val="bullet"/>
      <w:lvlText w:val="–"/>
      <w:lvlJc w:val="left"/>
      <w:pPr>
        <w:tabs>
          <w:tab w:val="num" w:pos="227"/>
        </w:tabs>
        <w:ind w:left="227" w:firstLine="0"/>
      </w:pPr>
      <w:rPr>
        <w:rFonts w:ascii="Verdana" w:hAnsi="Verdana" w:hint="default"/>
      </w:rPr>
    </w:lvl>
  </w:abstractNum>
  <w:abstractNum w:abstractNumId="8" w15:restartNumberingAfterBreak="0">
    <w:nsid w:val="FFFFFF88"/>
    <w:multiLevelType w:val="singleLevel"/>
    <w:tmpl w:val="B798BA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83F7C2F"/>
    <w:multiLevelType w:val="multilevel"/>
    <w:tmpl w:val="0DE44C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4120A4"/>
    <w:multiLevelType w:val="hybridMultilevel"/>
    <w:tmpl w:val="1D8E1FCE"/>
    <w:lvl w:ilvl="0" w:tplc="1EDC355A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D2751"/>
    <w:multiLevelType w:val="hybridMultilevel"/>
    <w:tmpl w:val="FD68324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477E4B"/>
    <w:multiLevelType w:val="multilevel"/>
    <w:tmpl w:val="A36CED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555FEF"/>
    <w:multiLevelType w:val="hybridMultilevel"/>
    <w:tmpl w:val="50F0923E"/>
    <w:lvl w:ilvl="0" w:tplc="A2CC0C32">
      <w:start w:val="1"/>
      <w:numFmt w:val="bullet"/>
      <w:pStyle w:val="Lijstopsomteken2"/>
      <w:lvlText w:val="–"/>
      <w:lvlJc w:val="left"/>
      <w:pPr>
        <w:tabs>
          <w:tab w:val="num" w:pos="227"/>
        </w:tabs>
        <w:ind w:left="227" w:firstLine="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C4CF5"/>
    <w:multiLevelType w:val="hybridMultilevel"/>
    <w:tmpl w:val="DD1E75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461EAD"/>
    <w:multiLevelType w:val="multilevel"/>
    <w:tmpl w:val="D1C029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1112946">
    <w:abstractNumId w:val="10"/>
  </w:num>
  <w:num w:numId="2" w16cid:durableId="1694726643">
    <w:abstractNumId w:val="7"/>
  </w:num>
  <w:num w:numId="3" w16cid:durableId="1633438675">
    <w:abstractNumId w:val="6"/>
  </w:num>
  <w:num w:numId="4" w16cid:durableId="1324551204">
    <w:abstractNumId w:val="5"/>
  </w:num>
  <w:num w:numId="5" w16cid:durableId="2004115558">
    <w:abstractNumId w:val="4"/>
  </w:num>
  <w:num w:numId="6" w16cid:durableId="1118258972">
    <w:abstractNumId w:val="8"/>
  </w:num>
  <w:num w:numId="7" w16cid:durableId="2083602518">
    <w:abstractNumId w:val="3"/>
  </w:num>
  <w:num w:numId="8" w16cid:durableId="587158249">
    <w:abstractNumId w:val="2"/>
  </w:num>
  <w:num w:numId="9" w16cid:durableId="903443533">
    <w:abstractNumId w:val="1"/>
  </w:num>
  <w:num w:numId="10" w16cid:durableId="648561886">
    <w:abstractNumId w:val="0"/>
  </w:num>
  <w:num w:numId="11" w16cid:durableId="59404229">
    <w:abstractNumId w:val="9"/>
  </w:num>
  <w:num w:numId="12" w16cid:durableId="984432992">
    <w:abstractNumId w:val="12"/>
  </w:num>
  <w:num w:numId="13" w16cid:durableId="690181701">
    <w:abstractNumId w:val="15"/>
  </w:num>
  <w:num w:numId="14" w16cid:durableId="771976095">
    <w:abstractNumId w:val="13"/>
  </w:num>
  <w:num w:numId="15" w16cid:durableId="1497765408">
    <w:abstractNumId w:val="11"/>
  </w:num>
  <w:num w:numId="16" w16cid:durableId="1595870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24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27"/>
  <w:hyphenationZone w:val="425"/>
  <w:drawingGridHorizontalSpacing w:val="90"/>
  <w:displayHorizontalDrawingGridEvery w:val="2"/>
  <w:characterSpacingControl w:val="doNotCompress"/>
  <w:hdrShapeDefaults>
    <o:shapedefaults v:ext="edit" spidmax="31745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hkRubricering" w:val="0"/>
    <w:docVar w:name="cmbTaal" w:val="Nederlands"/>
    <w:docVar w:name="GeregistreerdDM" w:val="NEE"/>
    <w:docVar w:name="lstMcColofons" w:val="-1"/>
    <w:docVar w:name="lstMinDienst" w:val="3"/>
    <w:docVar w:name="NieuwDocument" w:val="Onwaar"/>
    <w:docVar w:name="SjabloonMacro" w:val="RijksBrief"/>
    <w:docVar w:name="SjabloonNaam" w:val="Brief"/>
    <w:docVar w:name="txtAfdeling" w:val="Team IBG/NSW"/>
    <w:docVar w:name="txtBetreft" w:val="In Beslaggenomen Goederen_x000d__x000a_IBG/70000"/>
    <w:docVar w:name="txtBetreftlabel" w:val="Betreft"/>
    <w:docVar w:name="txtDag" w:val="18"/>
    <w:docVar w:name="txtDatum" w:val="18 juni 2009"/>
    <w:docVar w:name="txtDatumLabel" w:val="Datum"/>
    <w:docVar w:name="txtFaxNr" w:val="070 378 60 17"/>
    <w:docVar w:name="txtJaar" w:val="2009"/>
    <w:docVar w:name="txtKleindochter" w:val="Vergunningen"/>
    <w:docVar w:name="txtLegeregel1" w:val=" "/>
    <w:docVar w:name="txtLegeregel2" w:val=" "/>
    <w:docVar w:name="txtLegeregel3" w:val=" "/>
    <w:docVar w:name="txtLegeregel4" w:val=" "/>
    <w:docVar w:name="txtMaand" w:val="6"/>
    <w:docVar w:name="txtMcF" w:val="F"/>
    <w:docVar w:name="txtMcM" w:val="M"/>
    <w:docVar w:name="txtMcT" w:val="T"/>
    <w:docVar w:name="txtPostadres1" w:val="Postbus 19530"/>
    <w:docVar w:name="txtPostadres2" w:val="2500 CM Den Haag"/>
    <w:docVar w:name="txtVastNr" w:val="088 042 42 42"/>
    <w:docVar w:name="txtWebsite" w:val="www.rvo.nl"/>
  </w:docVars>
  <w:rsids>
    <w:rsidRoot w:val="00FF7EF5"/>
    <w:rsid w:val="00036593"/>
    <w:rsid w:val="00042717"/>
    <w:rsid w:val="00056FB3"/>
    <w:rsid w:val="000670D1"/>
    <w:rsid w:val="0009322C"/>
    <w:rsid w:val="002131E2"/>
    <w:rsid w:val="002421C5"/>
    <w:rsid w:val="00301F9B"/>
    <w:rsid w:val="00316499"/>
    <w:rsid w:val="00324005"/>
    <w:rsid w:val="003335E2"/>
    <w:rsid w:val="0035149E"/>
    <w:rsid w:val="003A5BB1"/>
    <w:rsid w:val="003B7400"/>
    <w:rsid w:val="004034CD"/>
    <w:rsid w:val="0048007D"/>
    <w:rsid w:val="005164BB"/>
    <w:rsid w:val="0052139C"/>
    <w:rsid w:val="00541DC7"/>
    <w:rsid w:val="00587138"/>
    <w:rsid w:val="005B307D"/>
    <w:rsid w:val="005C409D"/>
    <w:rsid w:val="005C66E3"/>
    <w:rsid w:val="005D51B4"/>
    <w:rsid w:val="00602D20"/>
    <w:rsid w:val="0065111E"/>
    <w:rsid w:val="00662634"/>
    <w:rsid w:val="006627A4"/>
    <w:rsid w:val="00713888"/>
    <w:rsid w:val="00723C7D"/>
    <w:rsid w:val="008D0E9A"/>
    <w:rsid w:val="008E2B88"/>
    <w:rsid w:val="00921350"/>
    <w:rsid w:val="00941D84"/>
    <w:rsid w:val="009E7BAA"/>
    <w:rsid w:val="009F2B40"/>
    <w:rsid w:val="00A060CA"/>
    <w:rsid w:val="00A67CF1"/>
    <w:rsid w:val="00A84DF3"/>
    <w:rsid w:val="00AB183C"/>
    <w:rsid w:val="00AC1BD3"/>
    <w:rsid w:val="00B646B3"/>
    <w:rsid w:val="00C35D21"/>
    <w:rsid w:val="00C36456"/>
    <w:rsid w:val="00C474F5"/>
    <w:rsid w:val="00C51699"/>
    <w:rsid w:val="00C919F4"/>
    <w:rsid w:val="00D22504"/>
    <w:rsid w:val="00DA1951"/>
    <w:rsid w:val="00DD3D95"/>
    <w:rsid w:val="00E014F4"/>
    <w:rsid w:val="00E848CF"/>
    <w:rsid w:val="00EB0CD4"/>
    <w:rsid w:val="00F3370E"/>
    <w:rsid w:val="00F70547"/>
    <w:rsid w:val="00FF4088"/>
    <w:rsid w:val="00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E126A0C"/>
  <w15:docId w15:val="{C849C103-AFE5-4446-B329-EC23A4723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5B307D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uisstijl-Legeregel">
    <w:name w:val="Huisstijl-Legeregel"/>
    <w:basedOn w:val="Huisstijl-Adres"/>
    <w:pPr>
      <w:spacing w:line="100" w:lineRule="exact"/>
    </w:pPr>
  </w:style>
  <w:style w:type="paragraph" w:customStyle="1" w:styleId="Huisstijl-Adres">
    <w:name w:val="Huisstijl-Adres"/>
    <w:basedOn w:val="Standaard"/>
    <w:pPr>
      <w:tabs>
        <w:tab w:val="left" w:pos="192"/>
      </w:tabs>
      <w:adjustRightInd w:val="0"/>
      <w:spacing w:line="180" w:lineRule="exact"/>
    </w:pPr>
    <w:rPr>
      <w:rFonts w:cs="Verdana"/>
      <w:noProof/>
      <w:sz w:val="13"/>
      <w:szCs w:val="13"/>
    </w:rPr>
  </w:style>
  <w:style w:type="paragraph" w:styleId="Lijstopsomteken">
    <w:name w:val="List Bullet"/>
    <w:basedOn w:val="Standaard"/>
    <w:pPr>
      <w:numPr>
        <w:numId w:val="1"/>
      </w:numPr>
    </w:pPr>
    <w:rPr>
      <w:noProof/>
    </w:rPr>
  </w:style>
  <w:style w:type="character" w:customStyle="1" w:styleId="Huisstijl-GegevenCharChar">
    <w:name w:val="Huisstijl-Gegeven Char Char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pPr>
      <w:spacing w:after="92" w:line="180" w:lineRule="exact"/>
    </w:pPr>
    <w:rPr>
      <w:noProof/>
      <w:sz w:val="13"/>
    </w:rPr>
  </w:style>
  <w:style w:type="paragraph" w:styleId="Ballontekst">
    <w:name w:val="Balloon Text"/>
    <w:basedOn w:val="Standaard"/>
    <w:link w:val="BallontekstChar"/>
    <w:rsid w:val="00B646B3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Huisstijl-Rubricering">
    <w:name w:val="Huisstijl-Rubricering"/>
    <w:basedOn w:val="Standaard"/>
    <w:pPr>
      <w:adjustRightInd w:val="0"/>
      <w:spacing w:line="180" w:lineRule="exact"/>
    </w:pPr>
    <w:rPr>
      <w:rFonts w:cs="Verdana-Bold"/>
      <w:b/>
      <w:bCs/>
      <w:smallCaps/>
      <w:noProof/>
      <w:sz w:val="16"/>
      <w:szCs w:val="13"/>
    </w:rPr>
  </w:style>
  <w:style w:type="paragraph" w:customStyle="1" w:styleId="Huisstijl-NAW">
    <w:name w:val="Huisstijl-NAW"/>
    <w:basedOn w:val="Standaard"/>
    <w:pPr>
      <w:adjustRightInd w:val="0"/>
    </w:pPr>
    <w:rPr>
      <w:rFonts w:cs="Verdana"/>
      <w:noProof/>
      <w:szCs w:val="18"/>
    </w:rPr>
  </w:style>
  <w:style w:type="character" w:styleId="Hyperlink">
    <w:name w:val="Hyperlink"/>
    <w:rPr>
      <w:color w:val="0000FF"/>
      <w:u w:val="single"/>
    </w:rPr>
  </w:style>
  <w:style w:type="paragraph" w:customStyle="1" w:styleId="Huisstijl-Retouradres">
    <w:name w:val="Huisstijl-Retouradres"/>
    <w:basedOn w:val="Standaard"/>
    <w:pPr>
      <w:spacing w:line="180" w:lineRule="exact"/>
    </w:pPr>
    <w:rPr>
      <w:noProof/>
      <w:sz w:val="13"/>
    </w:rPr>
  </w:style>
  <w:style w:type="paragraph" w:customStyle="1" w:styleId="Huisstijl-Kopje">
    <w:name w:val="Huisstijl-Kopje"/>
    <w:basedOn w:val="Huisstijl-Gegeven"/>
    <w:pPr>
      <w:spacing w:before="90" w:after="0"/>
    </w:pPr>
    <w:rPr>
      <w:b/>
    </w:rPr>
  </w:style>
  <w:style w:type="paragraph" w:customStyle="1" w:styleId="Huisstijl-Voorwaarden">
    <w:name w:val="Huisstijl-Voorwaarden"/>
    <w:basedOn w:val="Standaard"/>
    <w:pPr>
      <w:spacing w:line="180" w:lineRule="exact"/>
    </w:pPr>
    <w:rPr>
      <w:i/>
      <w:noProof/>
      <w:sz w:val="13"/>
    </w:rPr>
  </w:style>
  <w:style w:type="paragraph" w:customStyle="1" w:styleId="Huisstijl-KixCode">
    <w:name w:val="Huisstijl-KixCode"/>
    <w:basedOn w:val="Standaard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Paginanummering">
    <w:name w:val="Huisstijl-Paginanummering"/>
    <w:basedOn w:val="Standaard"/>
    <w:pPr>
      <w:spacing w:line="180" w:lineRule="exact"/>
    </w:pPr>
    <w:rPr>
      <w:noProof/>
      <w:sz w:val="13"/>
    </w:rPr>
  </w:style>
  <w:style w:type="character" w:customStyle="1" w:styleId="BallontekstChar">
    <w:name w:val="Ballontekst Char"/>
    <w:link w:val="Ballontekst"/>
    <w:rsid w:val="00B646B3"/>
    <w:rPr>
      <w:rFonts w:ascii="Tahoma" w:hAnsi="Tahoma" w:cs="Tahoma"/>
      <w:sz w:val="16"/>
      <w:szCs w:val="16"/>
    </w:rPr>
  </w:style>
  <w:style w:type="paragraph" w:styleId="Lijstopsomteken2">
    <w:name w:val="List Bullet 2"/>
    <w:basedOn w:val="Standaard"/>
    <w:pPr>
      <w:numPr>
        <w:numId w:val="14"/>
      </w:numPr>
      <w:tabs>
        <w:tab w:val="clear" w:pos="227"/>
        <w:tab w:val="left" w:pos="454"/>
      </w:tabs>
      <w:ind w:left="454" w:hanging="227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cid:image001.jpg@01D7E1D2.26B1B08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Huisstijlen\LNV\Rijkshuisstijl\Werkgroepsjablonen\RijksBrief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9054914C14DE48B91BF01C60E6F13B" ma:contentTypeVersion="3" ma:contentTypeDescription="Een nieuw document maken." ma:contentTypeScope="" ma:versionID="587f4678aae2013572ea12a8e7823529">
  <xsd:schema xmlns:xsd="http://www.w3.org/2001/XMLSchema" xmlns:xs="http://www.w3.org/2001/XMLSchema" xmlns:p="http://schemas.microsoft.com/office/2006/metadata/properties" xmlns:ns2="c336bfda-fe6f-42c8-a7e5-2d40b490a2e7" targetNamespace="http://schemas.microsoft.com/office/2006/metadata/properties" ma:root="true" ma:fieldsID="9c93e46617494247d3f5089090ad4a8b" ns2:_="">
    <xsd:import namespace="c336bfda-fe6f-42c8-a7e5-2d40b490a2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36bfda-fe6f-42c8-a7e5-2d40b490a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F323EB-DD14-4E85-B089-C62E93F00E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87F838-5EAB-462B-9B13-0B4CAF9D4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36bfda-fe6f-42c8-a7e5-2d40b490a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37CCAB-C1D1-4B9D-BCCA-C15975D6EC6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336bfda-fe6f-42c8-a7e5-2d40b490a2e7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681dcdd7-3e43-49fb-ac1e-2321f7e63421}" enabled="1" method="Standard" siteId="{1321633e-f6b9-44e2-a44f-59b9d264ec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RijksBrief</Template>
  <TotalTime>1</TotalTime>
  <Pages>1</Pages>
  <Words>134</Words>
  <Characters>741</Characters>
  <Application>Microsoft Office Word</Application>
  <DocSecurity>2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Geachte      ,</vt:lpstr>
    </vt:vector>
  </TitlesOfParts>
  <Company>Ministerie van EZ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Geachte      ,</dc:title>
  <dc:creator>kruijff</dc:creator>
  <cp:lastModifiedBy>Krieken, Y.L. van (Yvonne)</cp:lastModifiedBy>
  <cp:revision>2</cp:revision>
  <cp:lastPrinted>2009-06-18T10:22:00Z</cp:lastPrinted>
  <dcterms:created xsi:type="dcterms:W3CDTF">2025-12-16T12:13:00Z</dcterms:created>
  <dcterms:modified xsi:type="dcterms:W3CDTF">2025-12-16T12:13:00Z</dcterms:modified>
  <cp:category>Rijkshuisstijl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e">
    <vt:lpwstr>1.0</vt:lpwstr>
  </property>
  <property fmtid="{D5CDD505-2E9C-101B-9397-08002B2CF9AE}" pid="3" name="Datum Versie">
    <vt:lpwstr>15 juni 2009</vt:lpwstr>
  </property>
  <property fmtid="{D5CDD505-2E9C-101B-9397-08002B2CF9AE}" pid="4" name="BibliotheekVersie">
    <vt:lpwstr>1.0</vt:lpwstr>
  </property>
  <property fmtid="{D5CDD505-2E9C-101B-9397-08002B2CF9AE}" pid="5" name="_NewReviewCycle">
    <vt:lpwstr/>
  </property>
  <property fmtid="{D5CDD505-2E9C-101B-9397-08002B2CF9AE}" pid="6" name="ClassificationContentMarkingFooterShapeIds">
    <vt:lpwstr>31362e5b,34ff4197,4b237898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Intern gebruik</vt:lpwstr>
  </property>
  <property fmtid="{D5CDD505-2E9C-101B-9397-08002B2CF9AE}" pid="9" name="ContentTypeId">
    <vt:lpwstr>0x010100F69054914C14DE48B91BF01C60E6F13B</vt:lpwstr>
  </property>
</Properties>
</file>